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00894" w:rsidRDefault="005965CF" w:rsidP="00573FD3">
      <w:pPr>
        <w:pStyle w:val="Tytu"/>
        <w:tabs>
          <w:tab w:val="left" w:pos="851"/>
        </w:tabs>
        <w:spacing w:line="360" w:lineRule="auto"/>
        <w:rPr>
          <w:b/>
          <w:color w:val="215868"/>
          <w:sz w:val="48"/>
          <w:szCs w:val="48"/>
        </w:rPr>
      </w:pPr>
      <w:bookmarkStart w:id="0" w:name="_GoBack"/>
      <w:bookmarkEnd w:id="0"/>
      <w:r>
        <w:rPr>
          <w:b/>
          <w:color w:val="215868"/>
          <w:sz w:val="48"/>
          <w:szCs w:val="48"/>
        </w:rPr>
        <w:t>Zadani</w:t>
      </w:r>
      <w:r w:rsidR="00573FD3">
        <w:rPr>
          <w:b/>
          <w:color w:val="215868"/>
          <w:sz w:val="48"/>
          <w:szCs w:val="48"/>
        </w:rPr>
        <w:t>e</w:t>
      </w:r>
    </w:p>
    <w:p w:rsidR="009B0D77" w:rsidRDefault="009B0D77" w:rsidP="00EC0774">
      <w:pPr>
        <w:pStyle w:val="Tytu"/>
        <w:numPr>
          <w:ilvl w:val="0"/>
          <w:numId w:val="6"/>
        </w:numPr>
        <w:tabs>
          <w:tab w:val="left" w:pos="851"/>
        </w:tabs>
        <w:spacing w:line="360" w:lineRule="auto"/>
        <w:ind w:left="851"/>
        <w:rPr>
          <w:color w:val="215868"/>
          <w:sz w:val="28"/>
          <w:szCs w:val="28"/>
        </w:rPr>
      </w:pPr>
      <w:r>
        <w:rPr>
          <w:noProof/>
          <w:color w:val="215868"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96640" behindDoc="0" locked="0" layoutInCell="1" allowOverlap="1">
                <wp:simplePos x="0" y="0"/>
                <wp:positionH relativeFrom="column">
                  <wp:posOffset>803910</wp:posOffset>
                </wp:positionH>
                <wp:positionV relativeFrom="paragraph">
                  <wp:posOffset>600075</wp:posOffset>
                </wp:positionV>
                <wp:extent cx="4676775" cy="4229100"/>
                <wp:effectExtent l="0" t="0" r="28575" b="19050"/>
                <wp:wrapNone/>
                <wp:docPr id="648" name="Grupa 6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76775" cy="4229100"/>
                          <a:chOff x="0" y="0"/>
                          <a:chExt cx="4676775" cy="4229100"/>
                        </a:xfrm>
                      </wpg:grpSpPr>
                      <wps:wsp>
                        <wps:cNvPr id="623" name="Elipsa 623"/>
                        <wps:cNvSpPr/>
                        <wps:spPr>
                          <a:xfrm>
                            <a:off x="2771775" y="1228725"/>
                            <a:ext cx="647700" cy="647700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9B1785" w:rsidRPr="009B1785" w:rsidRDefault="009B1785" w:rsidP="009B1785">
                              <w:pPr>
                                <w:jc w:val="center"/>
                                <w:rPr>
                                  <w:b/>
                                  <w:sz w:val="36"/>
                                </w:rPr>
                              </w:pPr>
                              <w:r w:rsidRPr="009B1785">
                                <w:rPr>
                                  <w:b/>
                                  <w:sz w:val="36"/>
                                </w:rPr>
                                <w:t>8</w:t>
                              </w:r>
                            </w:p>
                            <w:p w:rsidR="009B1785" w:rsidRDefault="009B1785" w:rsidP="009B1785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24" name="Elipsa 624"/>
                        <wps:cNvSpPr/>
                        <wps:spPr>
                          <a:xfrm>
                            <a:off x="609600" y="1209675"/>
                            <a:ext cx="647700" cy="647700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9B1785" w:rsidRPr="009B1785" w:rsidRDefault="009B1785" w:rsidP="009B1785">
                              <w:pPr>
                                <w:jc w:val="center"/>
                                <w:rPr>
                                  <w:b/>
                                  <w:sz w:val="36"/>
                                </w:rPr>
                              </w:pPr>
                              <w:r>
                                <w:rPr>
                                  <w:b/>
                                  <w:sz w:val="36"/>
                                </w:rPr>
                                <w:t>6</w:t>
                              </w:r>
                            </w:p>
                            <w:p w:rsidR="009B1785" w:rsidRDefault="009B1785" w:rsidP="009B1785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28" name="Łącznik prosty ze strzałką 628"/>
                        <wps:cNvCnPr/>
                        <wps:spPr>
                          <a:xfrm flipH="1">
                            <a:off x="1123950" y="571500"/>
                            <a:ext cx="647700" cy="676275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3">
                            <a:schemeClr val="accent3"/>
                          </a:lnRef>
                          <a:fillRef idx="0">
                            <a:schemeClr val="accent3"/>
                          </a:fillRef>
                          <a:effectRef idx="2">
                            <a:schemeClr val="accent3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29" name="Łącznik prosty ze strzałką 629"/>
                        <wps:cNvCnPr/>
                        <wps:spPr>
                          <a:xfrm>
                            <a:off x="2305050" y="542925"/>
                            <a:ext cx="609600" cy="704850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3">
                            <a:schemeClr val="accent3"/>
                          </a:lnRef>
                          <a:fillRef idx="0">
                            <a:schemeClr val="accent3"/>
                          </a:fillRef>
                          <a:effectRef idx="2">
                            <a:schemeClr val="accent3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22" name="Elipsa 622"/>
                        <wps:cNvSpPr/>
                        <wps:spPr>
                          <a:xfrm>
                            <a:off x="1695450" y="0"/>
                            <a:ext cx="647700" cy="647700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9B1785" w:rsidRPr="009B1785" w:rsidRDefault="009B1785" w:rsidP="009B1785">
                              <w:pPr>
                                <w:jc w:val="center"/>
                                <w:rPr>
                                  <w:b/>
                                  <w:sz w:val="36"/>
                                </w:rPr>
                              </w:pPr>
                              <w:r w:rsidRPr="009B1785">
                                <w:rPr>
                                  <w:b/>
                                  <w:sz w:val="36"/>
                                </w:rPr>
                                <w:t>48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30" name="Elipsa 630"/>
                        <wps:cNvSpPr/>
                        <wps:spPr>
                          <a:xfrm>
                            <a:off x="1257300" y="2324100"/>
                            <a:ext cx="647700" cy="647700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9B1785" w:rsidRPr="009B1785" w:rsidRDefault="009B1785" w:rsidP="009B1785">
                              <w:pPr>
                                <w:jc w:val="center"/>
                                <w:rPr>
                                  <w:b/>
                                  <w:sz w:val="36"/>
                                </w:rPr>
                              </w:pPr>
                              <w:r>
                                <w:rPr>
                                  <w:b/>
                                  <w:sz w:val="36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31" name="Elipsa 631"/>
                        <wps:cNvSpPr/>
                        <wps:spPr>
                          <a:xfrm>
                            <a:off x="0" y="2324100"/>
                            <a:ext cx="647700" cy="647700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9B1785" w:rsidRPr="009B1785" w:rsidRDefault="009B1785" w:rsidP="009B1785">
                              <w:pPr>
                                <w:jc w:val="center"/>
                                <w:rPr>
                                  <w:b/>
                                  <w:sz w:val="36"/>
                                </w:rPr>
                              </w:pPr>
                              <w:r>
                                <w:rPr>
                                  <w:b/>
                                  <w:sz w:val="36"/>
                                </w:rPr>
                                <w:t>3</w:t>
                              </w:r>
                            </w:p>
                            <w:p w:rsidR="009B1785" w:rsidRDefault="009B1785" w:rsidP="009B1785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32" name="Łącznik prosty ze strzałką 632"/>
                        <wps:cNvCnPr/>
                        <wps:spPr>
                          <a:xfrm flipH="1">
                            <a:off x="419100" y="1847850"/>
                            <a:ext cx="323850" cy="447675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3">
                            <a:schemeClr val="accent3"/>
                          </a:lnRef>
                          <a:fillRef idx="0">
                            <a:schemeClr val="accent3"/>
                          </a:fillRef>
                          <a:effectRef idx="2">
                            <a:schemeClr val="accent3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33" name="Łącznik prosty ze strzałką 633"/>
                        <wps:cNvCnPr/>
                        <wps:spPr>
                          <a:xfrm>
                            <a:off x="1123950" y="1847850"/>
                            <a:ext cx="314325" cy="504825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3">
                            <a:schemeClr val="accent3"/>
                          </a:lnRef>
                          <a:fillRef idx="0">
                            <a:schemeClr val="accent3"/>
                          </a:fillRef>
                          <a:effectRef idx="2">
                            <a:schemeClr val="accent3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35" name="Elipsa 635"/>
                        <wps:cNvSpPr/>
                        <wps:spPr>
                          <a:xfrm>
                            <a:off x="2171700" y="2324100"/>
                            <a:ext cx="647700" cy="647700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9B1785" w:rsidRPr="009B1785" w:rsidRDefault="009B1785" w:rsidP="009B1785">
                              <w:pPr>
                                <w:jc w:val="center"/>
                                <w:rPr>
                                  <w:b/>
                                  <w:sz w:val="36"/>
                                </w:rPr>
                              </w:pPr>
                              <w:r>
                                <w:rPr>
                                  <w:b/>
                                  <w:sz w:val="36"/>
                                </w:rPr>
                                <w:t>2</w:t>
                              </w:r>
                            </w:p>
                            <w:p w:rsidR="009B1785" w:rsidRDefault="009B1785" w:rsidP="009B1785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36" name="Łącznik prosty ze strzałką 636"/>
                        <wps:cNvCnPr/>
                        <wps:spPr>
                          <a:xfrm flipH="1">
                            <a:off x="2571750" y="1876425"/>
                            <a:ext cx="323850" cy="447675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3">
                            <a:schemeClr val="accent3"/>
                          </a:lnRef>
                          <a:fillRef idx="0">
                            <a:schemeClr val="accent3"/>
                          </a:fillRef>
                          <a:effectRef idx="2">
                            <a:schemeClr val="accent3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37" name="Łącznik prosty ze strzałką 637"/>
                        <wps:cNvCnPr/>
                        <wps:spPr>
                          <a:xfrm>
                            <a:off x="3352800" y="1828800"/>
                            <a:ext cx="314325" cy="504825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3">
                            <a:schemeClr val="accent3"/>
                          </a:lnRef>
                          <a:fillRef idx="0">
                            <a:schemeClr val="accent3"/>
                          </a:fillRef>
                          <a:effectRef idx="2">
                            <a:schemeClr val="accent3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38" name="Elipsa 638"/>
                        <wps:cNvSpPr/>
                        <wps:spPr>
                          <a:xfrm>
                            <a:off x="3381375" y="2324100"/>
                            <a:ext cx="647700" cy="647700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9B1785" w:rsidRPr="009B1785" w:rsidRDefault="009B1785" w:rsidP="009B1785">
                              <w:pPr>
                                <w:jc w:val="center"/>
                                <w:rPr>
                                  <w:b/>
                                  <w:sz w:val="36"/>
                                </w:rPr>
                              </w:pPr>
                              <w:r>
                                <w:rPr>
                                  <w:b/>
                                  <w:sz w:val="36"/>
                                </w:rPr>
                                <w:t>4</w:t>
                              </w:r>
                            </w:p>
                            <w:p w:rsidR="009B1785" w:rsidRDefault="009B1785" w:rsidP="009B1785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39" name="Elipsa 639"/>
                        <wps:cNvSpPr/>
                        <wps:spPr>
                          <a:xfrm>
                            <a:off x="4029075" y="3581400"/>
                            <a:ext cx="647700" cy="647700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9B1785" w:rsidRPr="009B1785" w:rsidRDefault="009B1785" w:rsidP="009B1785">
                              <w:pPr>
                                <w:jc w:val="center"/>
                                <w:rPr>
                                  <w:b/>
                                  <w:sz w:val="36"/>
                                </w:rPr>
                              </w:pPr>
                              <w:r>
                                <w:rPr>
                                  <w:b/>
                                  <w:sz w:val="36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40" name="Elipsa 640"/>
                        <wps:cNvSpPr/>
                        <wps:spPr>
                          <a:xfrm>
                            <a:off x="2771775" y="3562350"/>
                            <a:ext cx="647700" cy="647700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9B1785" w:rsidRPr="009B1785" w:rsidRDefault="009B1785" w:rsidP="009B1785">
                              <w:pPr>
                                <w:jc w:val="center"/>
                                <w:rPr>
                                  <w:b/>
                                  <w:sz w:val="36"/>
                                </w:rPr>
                              </w:pPr>
                              <w:r>
                                <w:rPr>
                                  <w:b/>
                                  <w:sz w:val="36"/>
                                </w:rPr>
                                <w:t>2</w:t>
                              </w:r>
                            </w:p>
                            <w:p w:rsidR="009B1785" w:rsidRDefault="009B1785" w:rsidP="009B1785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41" name="Łącznik prosty ze strzałką 641"/>
                        <wps:cNvCnPr/>
                        <wps:spPr>
                          <a:xfrm flipH="1">
                            <a:off x="3190875" y="3086100"/>
                            <a:ext cx="323850" cy="447675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3">
                            <a:schemeClr val="accent3"/>
                          </a:lnRef>
                          <a:fillRef idx="0">
                            <a:schemeClr val="accent3"/>
                          </a:fillRef>
                          <a:effectRef idx="2">
                            <a:schemeClr val="accent3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42" name="Łącznik prosty ze strzałką 642"/>
                        <wps:cNvCnPr/>
                        <wps:spPr>
                          <a:xfrm>
                            <a:off x="3895725" y="3086100"/>
                            <a:ext cx="314325" cy="504825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3">
                            <a:schemeClr val="accent3"/>
                          </a:lnRef>
                          <a:fillRef idx="0">
                            <a:schemeClr val="accent3"/>
                          </a:fillRef>
                          <a:effectRef idx="2">
                            <a:schemeClr val="accent3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43" name="Pole tekstowe 643"/>
                        <wps:cNvSpPr txBox="1"/>
                        <wps:spPr>
                          <a:xfrm>
                            <a:off x="1885950" y="1266825"/>
                            <a:ext cx="266700" cy="4953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9B1785" w:rsidRPr="009B1785" w:rsidRDefault="009B1785">
                              <w:pPr>
                                <w:rPr>
                                  <w:b/>
                                  <w:sz w:val="72"/>
                                </w:rPr>
                              </w:pPr>
                              <w:r w:rsidRPr="009B1785">
                                <w:rPr>
                                  <w:b/>
                                  <w:sz w:val="72"/>
                                </w:rPr>
                                <w:t>·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44" name="Pole tekstowe 644"/>
                        <wps:cNvSpPr txBox="1"/>
                        <wps:spPr>
                          <a:xfrm>
                            <a:off x="781050" y="2324100"/>
                            <a:ext cx="266700" cy="4953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9B1785" w:rsidRPr="009B1785" w:rsidRDefault="009B1785" w:rsidP="009B1785">
                              <w:pPr>
                                <w:rPr>
                                  <w:b/>
                                  <w:sz w:val="72"/>
                                </w:rPr>
                              </w:pPr>
                              <w:r w:rsidRPr="009B1785">
                                <w:rPr>
                                  <w:b/>
                                  <w:sz w:val="72"/>
                                </w:rPr>
                                <w:t>·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46" name="Pole tekstowe 646"/>
                        <wps:cNvSpPr txBox="1"/>
                        <wps:spPr>
                          <a:xfrm>
                            <a:off x="2952750" y="2324100"/>
                            <a:ext cx="266700" cy="4953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9B1785" w:rsidRPr="009B1785" w:rsidRDefault="009B1785" w:rsidP="009B1785">
                              <w:pPr>
                                <w:rPr>
                                  <w:b/>
                                  <w:sz w:val="72"/>
                                </w:rPr>
                              </w:pPr>
                              <w:r w:rsidRPr="009B1785">
                                <w:rPr>
                                  <w:b/>
                                  <w:sz w:val="72"/>
                                </w:rPr>
                                <w:t>·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47" name="Pole tekstowe 647"/>
                        <wps:cNvSpPr txBox="1"/>
                        <wps:spPr>
                          <a:xfrm>
                            <a:off x="3562350" y="3533775"/>
                            <a:ext cx="266700" cy="4953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9B1785" w:rsidRPr="009B1785" w:rsidRDefault="009B1785" w:rsidP="009B1785">
                              <w:pPr>
                                <w:rPr>
                                  <w:b/>
                                  <w:sz w:val="72"/>
                                </w:rPr>
                              </w:pPr>
                              <w:r w:rsidRPr="009B1785">
                                <w:rPr>
                                  <w:b/>
                                  <w:sz w:val="72"/>
                                </w:rPr>
                                <w:t>·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a 648" o:spid="_x0000_s1026" style="position:absolute;left:0;text-align:left;margin-left:63.3pt;margin-top:47.25pt;width:368.25pt;height:333pt;z-index:251696640" coordsize="46767,422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">
                <v:oval id="Elipsa 623" o:spid="_x0000_s1027" style="position:absolute;left:27717;top:12287;width:6477;height:647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ydM1cYA&#10;AADcAAAADwAAAGRycy9kb3ducmV2LnhtbESPQWvCQBSE74L/YXmCl1I3WgiSuooKimAPrVast0f2&#10;mQSzb2N21dRf3xUKHoeZ+YYZTRpTiivVrrCsoN+LQBCnVhecKfjeLl6HIJxH1lhaJgW/5GAybrdG&#10;mGh74y+6bnwmAoRdggpy76tESpfmZND1bEUcvKOtDfog60zqGm8Bbko5iKJYGiw4LORY0Tyn9LS5&#10;GAWHeDHj+HP9wh+VS2e7Jd5/9melup1m+g7CU+Of4f/2SiuIB2/wOBOOgB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ydM1cYAAADcAAAADwAAAAAAAAAAAAAAAACYAgAAZHJz&#10;L2Rvd25yZXYueG1sUEsFBgAAAAAEAAQA9QAAAIsDAAAAAA==&#10;" fillcolor="#4f81bd [3204]" strokecolor="#243f60 [1604]" strokeweight="2pt">
                  <v:textbox>
                    <w:txbxContent>
                      <w:p w:rsidR="009B1785" w:rsidRPr="009B1785" w:rsidRDefault="009B1785" w:rsidP="009B1785">
                        <w:pPr>
                          <w:jc w:val="center"/>
                          <w:rPr>
                            <w:b/>
                            <w:sz w:val="36"/>
                          </w:rPr>
                        </w:pPr>
                        <w:r w:rsidRPr="009B1785">
                          <w:rPr>
                            <w:b/>
                            <w:sz w:val="36"/>
                          </w:rPr>
                          <w:t>8</w:t>
                        </w:r>
                      </w:p>
                      <w:p w:rsidR="009B1785" w:rsidRDefault="009B1785" w:rsidP="009B1785">
                        <w:pPr>
                          <w:jc w:val="center"/>
                        </w:pPr>
                      </w:p>
                    </w:txbxContent>
                  </v:textbox>
                </v:oval>
                <v:oval id="Elipsa 624" o:spid="_x0000_s1028" style="position:absolute;left:6096;top:12096;width:6477;height:647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7UocYA&#10;AADcAAAADwAAAGRycy9kb3ducmV2LnhtbESPQWvCQBSE74L/YXmCl1I3SgmSuooKimAPrVast0f2&#10;mQSzb2N21dRf3xUKHoeZ+YYZTRpTiivVrrCsoN+LQBCnVhecKfjeLl6HIJxH1lhaJgW/5GAybrdG&#10;mGh74y+6bnwmAoRdggpy76tESpfmZND1bEUcvKOtDfog60zqGm8Bbko5iKJYGiw4LORY0Tyn9LS5&#10;GAWHeDHj+HP9wh+VS2e7Jd5/9melup1m+g7CU+Of4f/2SiuIB2/wOBOOgB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M7UocYAAADcAAAADwAAAAAAAAAAAAAAAACYAgAAZHJz&#10;L2Rvd25yZXYueG1sUEsFBgAAAAAEAAQA9QAAAIsDAAAAAA==&#10;" fillcolor="#4f81bd [3204]" strokecolor="#243f60 [1604]" strokeweight="2pt">
                  <v:textbox>
                    <w:txbxContent>
                      <w:p w:rsidR="009B1785" w:rsidRPr="009B1785" w:rsidRDefault="009B1785" w:rsidP="009B1785">
                        <w:pPr>
                          <w:jc w:val="center"/>
                          <w:rPr>
                            <w:b/>
                            <w:sz w:val="36"/>
                          </w:rPr>
                        </w:pPr>
                        <w:r>
                          <w:rPr>
                            <w:b/>
                            <w:sz w:val="36"/>
                          </w:rPr>
                          <w:t>6</w:t>
                        </w:r>
                      </w:p>
                      <w:p w:rsidR="009B1785" w:rsidRDefault="009B1785" w:rsidP="009B1785">
                        <w:pPr>
                          <w:jc w:val="center"/>
                        </w:pPr>
                      </w:p>
                    </w:txbxContent>
                  </v:textbox>
                </v:oval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Łącznik prosty ze strzałką 628" o:spid="_x0000_s1029" type="#_x0000_t32" style="position:absolute;left:11239;top:5715;width:6477;height:6762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Zmxm78AAADcAAAADwAAAGRycy9kb3ducmV2LnhtbERPu27CMBTdkfoP1kXqBg4MIQoYhFCR&#10;OrbAwHgV3zxEfJ3YhiR/Xw+VGI/Oe3cYTSte5HxjWcFqmYAgLqxuuFJwu54XGQgfkDW2lknBRB4O&#10;+4/ZDnNtB/6l1yVUIoawz1FBHUKXS+mLmgz6pe2II1daZzBE6CqpHQ4x3LRynSSpNNhwbKixo1NN&#10;xePyNApKvyldyLTsu6/7NEx9/5NmvVKf8/G4BRFoDG/xv/tbK0jXcW08E4+A3P8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wZmxm78AAADcAAAADwAAAAAAAAAAAAAAAACh&#10;AgAAZHJzL2Rvd25yZXYueG1sUEsFBgAAAAAEAAQA+QAAAI0DAAAAAA==&#10;" strokecolor="#9bbb59 [3206]" strokeweight="3pt">
                  <v:stroke endarrow="open"/>
                  <v:shadow on="t" color="black" opacity="22937f" origin=",.5" offset="0,.63889mm"/>
                </v:shape>
                <v:shape id="Łącznik prosty ze strzałką 629" o:spid="_x0000_s1030" type="#_x0000_t32" style="position:absolute;left:23050;top:5429;width:6096;height:7048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/QVNMQAAADcAAAADwAAAGRycy9kb3ducmV2LnhtbESPQWsCMRSE7wX/Q3iCt5pdD4tdjSJi&#10;i4UKrYrnx+a5WUxelk3UbX+9KRR6HGbmG2a+7J0VN+pC41lBPs5AEFdeN1wrOB5en6cgQkTWaD2T&#10;gm8KsFwMnuZYan/nL7rtYy0ShEOJCkyMbSllqAw5DGPfEifv7DuHMcmulrrDe4I7KydZVkiHDacF&#10;gy2tDVWX/dUpeLP57tO8/5w/pq3l03aDeYaFUqNhv5qBiNTH//Bfe6sVFJMX+D2TjoBcPA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P9BU0xAAAANwAAAAPAAAAAAAAAAAA&#10;AAAAAKECAABkcnMvZG93bnJldi54bWxQSwUGAAAAAAQABAD5AAAAkgMAAAAA&#10;" strokecolor="#9bbb59 [3206]" strokeweight="3pt">
                  <v:stroke endarrow="open"/>
                  <v:shadow on="t" color="black" opacity="22937f" origin=",.5" offset="0,.63889mm"/>
                </v:shape>
                <v:oval id="Elipsa 622" o:spid="_x0000_s1031" style="position:absolute;left:16954;width:6477;height:647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GvpTsYA&#10;AADcAAAADwAAAGRycy9kb3ducmV2LnhtbESPT2vCQBTE7wW/w/IEL6VuzCGU1FVUUIT24F+0t0f2&#10;NQlm38bsVlM/vSsUPA4z8xtmOG5NJS7UuNKygkE/AkGcWV1yrmC3nb+9g3AeWWNlmRT8kYPxqPMy&#10;xFTbK6/psvG5CBB2KSoovK9TKV1WkEHXtzVx8H5sY9AH2eRSN3gNcFPJOIoSabDksFBgTbOCstPm&#10;1yj4TuZTTlafr/xVu2y6X+DteDgr1eu2kw8Qnlr/DP+3l1pBEsfwOBOOgBz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GvpTsYAAADcAAAADwAAAAAAAAAAAAAAAACYAgAAZHJz&#10;L2Rvd25yZXYueG1sUEsFBgAAAAAEAAQA9QAAAIsDAAAAAA==&#10;" fillcolor="#4f81bd [3204]" strokecolor="#243f60 [1604]" strokeweight="2pt">
                  <v:textbox>
                    <w:txbxContent>
                      <w:p w:rsidR="009B1785" w:rsidRPr="009B1785" w:rsidRDefault="009B1785" w:rsidP="009B1785">
                        <w:pPr>
                          <w:jc w:val="center"/>
                          <w:rPr>
                            <w:b/>
                            <w:sz w:val="36"/>
                          </w:rPr>
                        </w:pPr>
                        <w:r w:rsidRPr="009B1785">
                          <w:rPr>
                            <w:b/>
                            <w:sz w:val="36"/>
                          </w:rPr>
                          <w:t>48</w:t>
                        </w:r>
                      </w:p>
                    </w:txbxContent>
                  </v:textbox>
                </v:oval>
                <v:oval id="Elipsa 630" o:spid="_x0000_s1032" style="position:absolute;left:12573;top:23241;width:6477;height:647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xEf8MA&#10;AADcAAAADwAAAGRycy9kb3ducmV2LnhtbERPTWvCQBC9F/oflhG8FLPRQijRVVRQhHqoVtHehuw0&#10;Cc3Oxuyq0V/vHgoeH+97NGlNJS7UuNKygn4UgyDOrC45V7D7XvQ+QDiPrLGyTApu5GAyfn0ZYart&#10;lTd02fpchBB2KSoovK9TKV1WkEEX2Zo4cL+2MegDbHKpG7yGcFPJQRwn0mDJoaHAmuYFZX/bs1Hw&#10;kyxmnHx9vvG6dtlsv8T78XBSqttpp0MQnlr/FP+7V1pB8h7mhzPhCMjx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ixEf8MAAADcAAAADwAAAAAAAAAAAAAAAACYAgAAZHJzL2Rv&#10;d25yZXYueG1sUEsFBgAAAAAEAAQA9QAAAIgDAAAAAA==&#10;" fillcolor="#4f81bd [3204]" strokecolor="#243f60 [1604]" strokeweight="2pt">
                  <v:textbox>
                    <w:txbxContent>
                      <w:p w:rsidR="009B1785" w:rsidRPr="009B1785" w:rsidRDefault="009B1785" w:rsidP="009B1785">
                        <w:pPr>
                          <w:jc w:val="center"/>
                          <w:rPr>
                            <w:b/>
                            <w:sz w:val="36"/>
                          </w:rPr>
                        </w:pPr>
                        <w:r>
                          <w:rPr>
                            <w:b/>
                            <w:sz w:val="36"/>
                          </w:rPr>
                          <w:t>2</w:t>
                        </w:r>
                      </w:p>
                    </w:txbxContent>
                  </v:textbox>
                </v:oval>
                <v:oval id="Elipsa 631" o:spid="_x0000_s1033" style="position:absolute;top:23241;width:6477;height:647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WDh5MYA&#10;AADcAAAADwAAAGRycy9kb3ducmV2LnhtbESPQWvCQBSE74L/YXmCl1I3WgiSuooKimAPrVast0f2&#10;mQSzb2N21dRf3xUKHoeZ+YYZTRpTiivVrrCsoN+LQBCnVhecKfjeLl6HIJxH1lhaJgW/5GAybrdG&#10;mGh74y+6bnwmAoRdggpy76tESpfmZND1bEUcvKOtDfog60zqGm8Bbko5iKJYGiw4LORY0Tyn9LS5&#10;GAWHeDHj+HP9wh+VS2e7Jd5/9melup1m+g7CU+Of4f/2SiuI3/rwOBOOgB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WDh5MYAAADcAAAADwAAAAAAAAAAAAAAAACYAgAAZHJz&#10;L2Rvd25yZXYueG1sUEsFBgAAAAAEAAQA9QAAAIsDAAAAAA==&#10;" fillcolor="#4f81bd [3204]" strokecolor="#243f60 [1604]" strokeweight="2pt">
                  <v:textbox>
                    <w:txbxContent>
                      <w:p w:rsidR="009B1785" w:rsidRPr="009B1785" w:rsidRDefault="009B1785" w:rsidP="009B1785">
                        <w:pPr>
                          <w:jc w:val="center"/>
                          <w:rPr>
                            <w:b/>
                            <w:sz w:val="36"/>
                          </w:rPr>
                        </w:pPr>
                        <w:r>
                          <w:rPr>
                            <w:b/>
                            <w:sz w:val="36"/>
                          </w:rPr>
                          <w:t>3</w:t>
                        </w:r>
                      </w:p>
                      <w:p w:rsidR="009B1785" w:rsidRDefault="009B1785" w:rsidP="009B1785">
                        <w:pPr>
                          <w:jc w:val="center"/>
                        </w:pPr>
                      </w:p>
                    </w:txbxContent>
                  </v:textbox>
                </v:oval>
                <v:shape id="Łącznik prosty ze strzałką 632" o:spid="_x0000_s1034" type="#_x0000_t32" style="position:absolute;left:4191;top:18478;width:3238;height:4477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agQrMMAAADcAAAADwAAAGRycy9kb3ducmV2LnhtbESPzWrDMBCE74W8g9hAb42cFFzjRjYl&#10;pNBjk+bQ42Ktf6i1siUltt++ChR6HGbmG2ZfzqYXN3K+s6xgu0lAEFdWd9wouHy9P2UgfEDW2Fsm&#10;BQt5KIvVwx5zbSc+0e0cGhEh7HNU0IYw5FL6qiWDfmMH4ujV1hkMUbpGaodThJte7pIklQY7jgst&#10;DnRoqfo5X42C2r/ULmRajsPxe5mWcfxMs1Gpx/X89goi0Bz+w3/tD60gfd7B/Uw8ArL4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WoEKzDAAAA3AAAAA8AAAAAAAAAAAAA&#10;AAAAoQIAAGRycy9kb3ducmV2LnhtbFBLBQYAAAAABAAEAPkAAACRAwAAAAA=&#10;" strokecolor="#9bbb59 [3206]" strokeweight="3pt">
                  <v:stroke endarrow="open"/>
                  <v:shadow on="t" color="black" opacity="22937f" origin=",.5" offset="0,.63889mm"/>
                </v:shape>
                <v:shape id="Łącznik prosty ze strzałką 633" o:spid="_x0000_s1035" type="#_x0000_t32" style="position:absolute;left:11239;top:18478;width:3143;height:5048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8W0A8QAAADcAAAADwAAAGRycy9kb3ducmV2LnhtbESPUWvCMBSF3wX/Q7jC3jTthCLVKEPc&#10;cLCBdsPnS3NtypKb0mTa7dcvA8HHwznnO5zVZnBWXKgPrWcF+SwDQVx73XKj4PPjeboAESKyRuuZ&#10;FPxQgM16PFphqf2Vj3SpYiMShEOJCkyMXSllqA05DDPfESfv7HuHMcm+kbrHa4I7Kx+zrJAOW04L&#10;BjvaGqq/qm+n4MXm7wfz+nt+W3SWT/sd5hkWSj1MhqcliEhDvIdv7b1WUMzn8H8mHQG5/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rxbQDxAAAANwAAAAPAAAAAAAAAAAA&#10;AAAAAKECAABkcnMvZG93bnJldi54bWxQSwUGAAAAAAQABAD5AAAAkgMAAAAA&#10;" strokecolor="#9bbb59 [3206]" strokeweight="3pt">
                  <v:stroke endarrow="open"/>
                  <v:shadow on="t" color="black" opacity="22937f" origin=",.5" offset="0,.63889mm"/>
                </v:shape>
                <v:oval id="Elipsa 635" o:spid="_x0000_s1036" style="position:absolute;left:21717;top:23241;width:6477;height:647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vn58cA&#10;AADcAAAADwAAAGRycy9kb3ducmV2LnhtbESPT2vCQBTE70K/w/IKXkQ3Kg0SXaUKSkEP9R/a2yP7&#10;moRm38bsVmM/fbdQ8DjMzG+YyawxpbhS7QrLCvq9CARxanXBmYLDftkdgXAeWWNpmRTcycFs+tSa&#10;YKLtjbd03flMBAi7BBXk3leJlC7NyaDr2Yo4eJ+2NuiDrDOpa7wFuCnlIIpiabDgsJBjRYuc0q/d&#10;t1HwES/nHL+vO7ypXDo/rvDnfLoo1X5uXscgPDX+Ef5vv2kF8fAF/s6EIyCn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pb5+fHAAAA3AAAAA8AAAAAAAAAAAAAAAAAmAIAAGRy&#10;cy9kb3ducmV2LnhtbFBLBQYAAAAABAAEAPUAAACMAwAAAAA=&#10;" fillcolor="#4f81bd [3204]" strokecolor="#243f60 [1604]" strokeweight="2pt">
                  <v:textbox>
                    <w:txbxContent>
                      <w:p w:rsidR="009B1785" w:rsidRPr="009B1785" w:rsidRDefault="009B1785" w:rsidP="009B1785">
                        <w:pPr>
                          <w:jc w:val="center"/>
                          <w:rPr>
                            <w:b/>
                            <w:sz w:val="36"/>
                          </w:rPr>
                        </w:pPr>
                        <w:r>
                          <w:rPr>
                            <w:b/>
                            <w:sz w:val="36"/>
                          </w:rPr>
                          <w:t>2</w:t>
                        </w:r>
                      </w:p>
                      <w:p w:rsidR="009B1785" w:rsidRDefault="009B1785" w:rsidP="009B1785">
                        <w:pPr>
                          <w:jc w:val="center"/>
                        </w:pPr>
                      </w:p>
                    </w:txbxContent>
                  </v:textbox>
                </v:oval>
                <v:shape id="Łącznik prosty ze strzałką 636" o:spid="_x0000_s1037" type="#_x0000_t32" style="position:absolute;left:25717;top:18764;width:3239;height:4477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pMWr8MAAADcAAAADwAAAGRycy9kb3ducmV2LnhtbESPT2vCQBTE7wW/w/IEb3VjhTREVxFR&#10;8GhtDz0+si9/MPs22d2a5Nu7hUKPw8z8htnuR9OKBznfWFawWiYgiAurG64UfH2eXzMQPiBrbC2T&#10;gok87Hezly3m2g78QY9bqESEsM9RQR1Cl0vpi5oM+qXtiKNXWmcwROkqqR0OEW5a+ZYkqTTYcFyo&#10;saNjTcX99mMUlP69dCHTsu9O39Mw9f01zXqlFvPxsAERaAz/4b/2RStI1yn8nolHQO6e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qTFq/DAAAA3AAAAA8AAAAAAAAAAAAA&#10;AAAAoQIAAGRycy9kb3ducmV2LnhtbFBLBQYAAAAABAAEAPkAAACRAwAAAAA=&#10;" strokecolor="#9bbb59 [3206]" strokeweight="3pt">
                  <v:stroke endarrow="open"/>
                  <v:shadow on="t" color="black" opacity="22937f" origin=",.5" offset="0,.63889mm"/>
                </v:shape>
                <v:shape id="Łącznik prosty ze strzałką 637" o:spid="_x0000_s1038" type="#_x0000_t32" style="position:absolute;left:33528;top:18288;width:3143;height:5048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P6yAMQAAADcAAAADwAAAGRycy9kb3ducmV2LnhtbESPQWsCMRSE7wX/Q3hCbzW7FrayGqWI&#10;FgsW1BbPj81zszR5WTapbv31Rij0OMzMN8xs0TsrztSFxrOCfJSBIK68brhW8PW5fpqACBFZo/VM&#10;Cn4pwGI+eJhhqf2F93Q+xFokCIcSFZgY21LKUBlyGEa+JU7eyXcOY5JdLXWHlwR3Vo6zrJAOG04L&#10;BltaGqq+Dz9OwZvNP3bm/XraTlrLx80K8wwLpR6H/esURKQ+/of/2hutoHh+gfuZdATk/A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U/rIAxAAAANwAAAAPAAAAAAAAAAAA&#10;AAAAAKECAABkcnMvZG93bnJldi54bWxQSwUGAAAAAAQABAD5AAAAkgMAAAAA&#10;" strokecolor="#9bbb59 [3206]" strokeweight="3pt">
                  <v:stroke endarrow="open"/>
                  <v:shadow on="t" color="black" opacity="22937f" origin=",.5" offset="0,.63889mm"/>
                </v:shape>
                <v:oval id="Elipsa 638" o:spid="_x0000_s1039" style="position:absolute;left:33813;top:23241;width:6477;height:647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FpIecMA&#10;AADcAAAADwAAAGRycy9kb3ducmV2LnhtbERPTWvCQBC9F/oflhG8FLPRQijRVVRQhHqoVtHehuw0&#10;Cc3Oxuyq0V/vHgoeH+97NGlNJS7UuNKygn4UgyDOrC45V7D7XvQ+QDiPrLGyTApu5GAyfn0ZYart&#10;lTd02fpchBB2KSoovK9TKV1WkEEX2Zo4cL+2MegDbHKpG7yGcFPJQRwn0mDJoaHAmuYFZX/bs1Hw&#10;kyxmnHx9vvG6dtlsv8T78XBSqttpp0MQnlr/FP+7V1pB8h7WhjPhCMjx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FpIecMAAADcAAAADwAAAAAAAAAAAAAAAACYAgAAZHJzL2Rv&#10;d25yZXYueG1sUEsFBgAAAAAEAAQA9QAAAIgDAAAAAA==&#10;" fillcolor="#4f81bd [3204]" strokecolor="#243f60 [1604]" strokeweight="2pt">
                  <v:textbox>
                    <w:txbxContent>
                      <w:p w:rsidR="009B1785" w:rsidRPr="009B1785" w:rsidRDefault="009B1785" w:rsidP="009B1785">
                        <w:pPr>
                          <w:jc w:val="center"/>
                          <w:rPr>
                            <w:b/>
                            <w:sz w:val="36"/>
                          </w:rPr>
                        </w:pPr>
                        <w:r>
                          <w:rPr>
                            <w:b/>
                            <w:sz w:val="36"/>
                          </w:rPr>
                          <w:t>4</w:t>
                        </w:r>
                      </w:p>
                      <w:p w:rsidR="009B1785" w:rsidRDefault="009B1785" w:rsidP="009B1785">
                        <w:pPr>
                          <w:jc w:val="center"/>
                        </w:pPr>
                      </w:p>
                    </w:txbxContent>
                  </v:textbox>
                </v:oval>
                <v:oval id="Elipsa 639" o:spid="_x0000_s1040" style="position:absolute;left:40290;top:35814;width:6477;height:647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bt4scA&#10;AADcAAAADwAAAGRycy9kb3ducmV2LnhtbESPQWvCQBSE74L/YXmCFzGbthBsdJVaUAr1oNZSvT2y&#10;zyQ0+zbNrpr667sFweMwM98wk1lrKnGmxpWWFTxEMQjizOqScwW7j8VwBMJ5ZI2VZVLwSw5m025n&#10;gqm2F97QeetzESDsUlRQeF+nUrqsIIMusjVx8I62MeiDbHKpG7wEuKnkYxwn0mDJYaHAml4Lyr63&#10;J6PgkCzmnKzfB7yqXTb/XOJ1//WjVL/XvoxBeGr9PXxrv2kFydMz/J8JR0BO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sW7eLHAAAA3AAAAA8AAAAAAAAAAAAAAAAAmAIAAGRy&#10;cy9kb3ducmV2LnhtbFBLBQYAAAAABAAEAPUAAACMAwAAAAA=&#10;" fillcolor="#4f81bd [3204]" strokecolor="#243f60 [1604]" strokeweight="2pt">
                  <v:textbox>
                    <w:txbxContent>
                      <w:p w:rsidR="009B1785" w:rsidRPr="009B1785" w:rsidRDefault="009B1785" w:rsidP="009B1785">
                        <w:pPr>
                          <w:jc w:val="center"/>
                          <w:rPr>
                            <w:b/>
                            <w:sz w:val="36"/>
                          </w:rPr>
                        </w:pPr>
                        <w:r>
                          <w:rPr>
                            <w:b/>
                            <w:sz w:val="36"/>
                          </w:rPr>
                          <w:t>2</w:t>
                        </w:r>
                      </w:p>
                    </w:txbxContent>
                  </v:textbox>
                </v:oval>
                <v:oval id="Elipsa 640" o:spid="_x0000_s1041" style="position:absolute;left:27717;top:35623;width:6477;height:647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io3AsMA&#10;AADcAAAADwAAAGRycy9kb3ducmV2LnhtbERPTWvCQBC9F/oflhG8FLNRSijRVVRQhHqoVtHehuw0&#10;Cc3Oxuyq0V/vHgoeH+97NGlNJS7UuNKygn4UgyDOrC45V7D7XvQ+QDiPrLGyTApu5GAyfn0ZYart&#10;lTd02fpchBB2KSoovK9TKV1WkEEX2Zo4cL+2MegDbHKpG7yGcFPJQRwn0mDJoaHAmuYFZX/bs1Hw&#10;kyxmnHx9vvG6dtlsv8T78XBSqttpp0MQnlr/FP+7V1pB8h7mhzPhCMjx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io3AsMAAADcAAAADwAAAAAAAAAAAAAAAACYAgAAZHJzL2Rv&#10;d25yZXYueG1sUEsFBgAAAAAEAAQA9QAAAIgDAAAAAA==&#10;" fillcolor="#4f81bd [3204]" strokecolor="#243f60 [1604]" strokeweight="2pt">
                  <v:textbox>
                    <w:txbxContent>
                      <w:p w:rsidR="009B1785" w:rsidRPr="009B1785" w:rsidRDefault="009B1785" w:rsidP="009B1785">
                        <w:pPr>
                          <w:jc w:val="center"/>
                          <w:rPr>
                            <w:b/>
                            <w:sz w:val="36"/>
                          </w:rPr>
                        </w:pPr>
                        <w:r>
                          <w:rPr>
                            <w:b/>
                            <w:sz w:val="36"/>
                          </w:rPr>
                          <w:t>2</w:t>
                        </w:r>
                      </w:p>
                      <w:p w:rsidR="009B1785" w:rsidRDefault="009B1785" w:rsidP="009B1785">
                        <w:pPr>
                          <w:jc w:val="center"/>
                        </w:pPr>
                      </w:p>
                    </w:txbxContent>
                  </v:textbox>
                </v:oval>
                <v:shape id="Łącznik prosty ze strzałką 641" o:spid="_x0000_s1042" type="#_x0000_t32" style="position:absolute;left:31908;top:30861;width:3239;height:4476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Xz9psMAAADcAAAADwAAAGRycy9kb3ducmV2LnhtbESPT2vCQBTE7wW/w/KE3urGUtIQXUVE&#10;waO1Hjw+si9/MPs22d2a5Nu7hUKPw8z8hllvR9OKBznfWFawXCQgiAurG64UXL+PbxkIH5A1tpZJ&#10;wUQetpvZyxpzbQf+osclVCJC2OeooA6hy6X0RU0G/cJ2xNErrTMYonSV1A6HCDetfE+SVBpsOC7U&#10;2NG+puJ++TEKSv9ZupBp2XeH2zRMfX9Os16p1/m4W4EINIb/8F/7pBWkH0v4PROPgNw8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18/abDAAAA3AAAAA8AAAAAAAAAAAAA&#10;AAAAoQIAAGRycy9kb3ducmV2LnhtbFBLBQYAAAAABAAEAPkAAACRAwAAAAA=&#10;" strokecolor="#9bbb59 [3206]" strokeweight="3pt">
                  <v:stroke endarrow="open"/>
                  <v:shadow on="t" color="black" opacity="22937f" origin=",.5" offset="0,.63889mm"/>
                </v:shape>
                <v:shape id="Łącznik prosty ze strzałką 642" o:spid="_x0000_s1043" type="#_x0000_t32" style="position:absolute;left:38957;top:30861;width:3143;height:5048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I9i5cQAAADcAAAADwAAAGRycy9kb3ducmV2LnhtbESPQWsCMRSE74L/IbxCb5pdkUVWo5Si&#10;YqGCtcXzY/PcLE1elk3UbX99Iwg9DjPzDbNY9c6KK3Wh8awgH2cgiCuvG64VfH1uRjMQISJrtJ5J&#10;wQ8FWC2HgwWW2t/4g67HWIsE4VCiAhNjW0oZKkMOw9i3xMk7+85hTLKrpe7wluDOykmWFdJhw2nB&#10;YEuvhqrv48Up2Np8fzBvv+f3WWv5tFtjnmGh1PNT/zIHEamP/+FHe6cVFNMJ3M+kIyCX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cj2LlxAAAANwAAAAPAAAAAAAAAAAA&#10;AAAAAKECAABkcnMvZG93bnJldi54bWxQSwUGAAAAAAQABAD5AAAAkgMAAAAA&#10;" strokecolor="#9bbb59 [3206]" strokeweight="3pt">
                  <v:stroke endarrow="open"/>
                  <v:shadow on="t" color="black" opacity="22937f" origin=",.5" offset="0,.63889mm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Pole tekstowe 643" o:spid="_x0000_s1044" type="#_x0000_t202" style="position:absolute;left:18859;top:12668;width:2667;height:49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4bg0cUA&#10;AADcAAAADwAAAGRycy9kb3ducmV2LnhtbESPT4vCMBTE78J+h/CEvWnqX6QaRQqiyHrQ9eLt2Tzb&#10;YvPSbbJa99MbQdjjMDO/YWaLxpTiRrUrLCvodSMQxKnVBWcKjt+rzgSE88gaS8uk4EEOFvOP1gxj&#10;be+8p9vBZyJA2MWoIPe+iqV0aU4GXddWxMG72NqgD7LOpK7xHuCmlP0oGkuDBYeFHCtKckqvh1+j&#10;YJusdrg/983kr0zWX5dl9XM8jZT6bDfLKQhPjf8Pv9sbrWA8HMDrTDgCcv4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huDRxQAAANwAAAAPAAAAAAAAAAAAAAAAAJgCAABkcnMv&#10;ZG93bnJldi54bWxQSwUGAAAAAAQABAD1AAAAigMAAAAA&#10;" filled="f" stroked="f" strokeweight=".5pt">
                  <v:textbox>
                    <w:txbxContent>
                      <w:p w:rsidR="009B1785" w:rsidRPr="009B1785" w:rsidRDefault="009B1785">
                        <w:pPr>
                          <w:rPr>
                            <w:b/>
                            <w:sz w:val="72"/>
                          </w:rPr>
                        </w:pPr>
                        <w:r w:rsidRPr="009B1785">
                          <w:rPr>
                            <w:b/>
                            <w:sz w:val="72"/>
                          </w:rPr>
                          <w:t>·</w:t>
                        </w:r>
                      </w:p>
                    </w:txbxContent>
                  </v:textbox>
                </v:shape>
                <v:shape id="Pole tekstowe 644" o:spid="_x0000_s1045" type="#_x0000_t202" style="position:absolute;left:7810;top:23241;width:2667;height:49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94pcUA&#10;AADcAAAADwAAAGRycy9kb3ducmV2LnhtbESPQYvCMBSE78L+h/AWvGmquFKqUaQgK6IHXS97ezbP&#10;tti8dJuodX+9EQSPw8x8w0znranElRpXWlYw6EcgiDOrS84VHH6WvRiE88gaK8uk4E4O5rOPzhQT&#10;bW+8o+ve5yJA2CWooPC+TqR0WUEGXd/WxME72cagD7LJpW7wFuCmksMoGkuDJYeFAmtKC8rO+4tR&#10;sE6XW9wdhyb+r9LvzWlR/x1+v5TqfraLCQhPrX+HX+2VVjAejeB5JhwBO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b3ilxQAAANwAAAAPAAAAAAAAAAAAAAAAAJgCAABkcnMv&#10;ZG93bnJldi54bWxQSwUGAAAAAAQABAD1AAAAigMAAAAA&#10;" filled="f" stroked="f" strokeweight=".5pt">
                  <v:textbox>
                    <w:txbxContent>
                      <w:p w:rsidR="009B1785" w:rsidRPr="009B1785" w:rsidRDefault="009B1785" w:rsidP="009B1785">
                        <w:pPr>
                          <w:rPr>
                            <w:b/>
                            <w:sz w:val="72"/>
                          </w:rPr>
                        </w:pPr>
                        <w:r w:rsidRPr="009B1785">
                          <w:rPr>
                            <w:b/>
                            <w:sz w:val="72"/>
                          </w:rPr>
                          <w:t>·</w:t>
                        </w:r>
                      </w:p>
                    </w:txbxContent>
                  </v:textbox>
                </v:shape>
                <v:shape id="Pole tekstowe 646" o:spid="_x0000_s1046" type="#_x0000_t202" style="position:absolute;left:29527;top:23241;width:2667;height:49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/FDSccA&#10;AADcAAAADwAAAGRycy9kb3ducmV2LnhtbESPQWvCQBSE70L/w/IKvemmoQ0SXUMIBEupB62X3l6z&#10;zySYfZtmV037611B6HGYmW+YZTaaTpxpcK1lBc+zCARxZXXLtYL9Zzmdg3AeWWNnmRT8koNs9TBZ&#10;Yqrthbd03vlaBAi7FBU03veplK5qyKCb2Z44eAc7GPRBDrXUA14C3HQyjqJEGmw5LDTYU9FQddyd&#10;jIL3otzg9js287+uWH8c8v5n//Wq1NPjmC9AeBr9f/jeftMKkpcEbmfCEZCrK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/xQ0nHAAAA3AAAAA8AAAAAAAAAAAAAAAAAmAIAAGRy&#10;cy9kb3ducmV2LnhtbFBLBQYAAAAABAAEAPUAAACMAwAAAAA=&#10;" filled="f" stroked="f" strokeweight=".5pt">
                  <v:textbox>
                    <w:txbxContent>
                      <w:p w:rsidR="009B1785" w:rsidRPr="009B1785" w:rsidRDefault="009B1785" w:rsidP="009B1785">
                        <w:pPr>
                          <w:rPr>
                            <w:b/>
                            <w:sz w:val="72"/>
                          </w:rPr>
                        </w:pPr>
                        <w:r w:rsidRPr="009B1785">
                          <w:rPr>
                            <w:b/>
                            <w:sz w:val="72"/>
                          </w:rPr>
                          <w:t>·</w:t>
                        </w:r>
                      </w:p>
                    </w:txbxContent>
                  </v:textbox>
                </v:shape>
                <v:shape id="Pole tekstowe 647" o:spid="_x0000_s1047" type="#_x0000_t202" style="position:absolute;left:35623;top:35337;width:2667;height:49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3m0scA&#10;AADcAAAADwAAAGRycy9kb3ducmV2LnhtbESPQWvCQBSE7wX/w/KE3upGaTVEV5GAWEp70ObS2zP7&#10;TILZtzG7TdL++m5B8DjMzDfMajOYWnTUusqygukkAkGcW11xoSD73D3FIJxH1lhbJgU/5GCzHj2s&#10;MNG25wN1R1+IAGGXoILS+yaR0uUlGXQT2xAH72xbgz7ItpC6xT7ATS1nUTSXBisOCyU2lJaUX47f&#10;RsFbuvvAw2lm4t863b+ft801+3pR6nE8bJcgPA3+Hr61X7WC+fMC/s+EIyDX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C95tLHAAAA3AAAAA8AAAAAAAAAAAAAAAAAmAIAAGRy&#10;cy9kb3ducmV2LnhtbFBLBQYAAAAABAAEAPUAAACMAwAAAAA=&#10;" filled="f" stroked="f" strokeweight=".5pt">
                  <v:textbox>
                    <w:txbxContent>
                      <w:p w:rsidR="009B1785" w:rsidRPr="009B1785" w:rsidRDefault="009B1785" w:rsidP="009B1785">
                        <w:pPr>
                          <w:rPr>
                            <w:b/>
                            <w:sz w:val="72"/>
                          </w:rPr>
                        </w:pPr>
                        <w:r w:rsidRPr="009B1785">
                          <w:rPr>
                            <w:b/>
                            <w:sz w:val="72"/>
                          </w:rPr>
                          <w:t>·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C1044D" w:rsidRPr="00C1044D">
        <w:rPr>
          <w:color w:val="215868"/>
          <w:sz w:val="28"/>
          <w:szCs w:val="28"/>
        </w:rPr>
        <w:t>Rozkład liczby na czynniki pierwsze możemy dokonać za pomocą drzewka</w:t>
      </w:r>
      <w:r>
        <w:rPr>
          <w:color w:val="215868"/>
          <w:sz w:val="28"/>
          <w:szCs w:val="28"/>
        </w:rPr>
        <w:t>:</w:t>
      </w:r>
    </w:p>
    <w:p w:rsidR="009B0D77" w:rsidRDefault="009B0D77" w:rsidP="009B0D77">
      <w:pPr>
        <w:rPr>
          <w:lang w:eastAsia="pl-PL"/>
        </w:rPr>
      </w:pPr>
    </w:p>
    <w:p w:rsidR="009B0D77" w:rsidRDefault="009B0D77" w:rsidP="009B0D77">
      <w:pPr>
        <w:rPr>
          <w:lang w:eastAsia="pl-PL"/>
        </w:rPr>
      </w:pPr>
    </w:p>
    <w:p w:rsidR="009B0D77" w:rsidRDefault="009B0D77" w:rsidP="009B0D77">
      <w:pPr>
        <w:rPr>
          <w:lang w:eastAsia="pl-PL"/>
        </w:rPr>
      </w:pPr>
    </w:p>
    <w:p w:rsidR="009B0D77" w:rsidRDefault="009B0D77" w:rsidP="009B0D77">
      <w:pPr>
        <w:rPr>
          <w:lang w:eastAsia="pl-PL"/>
        </w:rPr>
      </w:pPr>
    </w:p>
    <w:p w:rsidR="009B0D77" w:rsidRDefault="009B0D77" w:rsidP="009B0D77">
      <w:pPr>
        <w:rPr>
          <w:lang w:eastAsia="pl-PL"/>
        </w:rPr>
      </w:pPr>
    </w:p>
    <w:p w:rsidR="009B0D77" w:rsidRDefault="009B0D77" w:rsidP="009B0D77">
      <w:pPr>
        <w:rPr>
          <w:lang w:eastAsia="pl-PL"/>
        </w:rPr>
      </w:pPr>
    </w:p>
    <w:p w:rsidR="009B0D77" w:rsidRDefault="009B0D77" w:rsidP="009B0D77">
      <w:pPr>
        <w:rPr>
          <w:lang w:eastAsia="pl-PL"/>
        </w:rPr>
      </w:pPr>
    </w:p>
    <w:p w:rsidR="009B0D77" w:rsidRDefault="009B0D77" w:rsidP="009B0D77">
      <w:pPr>
        <w:rPr>
          <w:lang w:eastAsia="pl-PL"/>
        </w:rPr>
      </w:pPr>
    </w:p>
    <w:p w:rsidR="009B0D77" w:rsidRDefault="009B0D77" w:rsidP="009B0D77">
      <w:pPr>
        <w:rPr>
          <w:lang w:eastAsia="pl-PL"/>
        </w:rPr>
      </w:pPr>
    </w:p>
    <w:p w:rsidR="009B0D77" w:rsidRDefault="009B0D77" w:rsidP="009B0D77">
      <w:pPr>
        <w:rPr>
          <w:lang w:eastAsia="pl-PL"/>
        </w:rPr>
      </w:pPr>
    </w:p>
    <w:p w:rsidR="009B0D77" w:rsidRDefault="009B0D77" w:rsidP="009B0D77">
      <w:pPr>
        <w:rPr>
          <w:lang w:eastAsia="pl-PL"/>
        </w:rPr>
      </w:pPr>
    </w:p>
    <w:p w:rsidR="009B0D77" w:rsidRDefault="009B0D77" w:rsidP="009B0D77">
      <w:pPr>
        <w:rPr>
          <w:lang w:eastAsia="pl-PL"/>
        </w:rPr>
      </w:pPr>
    </w:p>
    <w:p w:rsidR="009B0D77" w:rsidRDefault="009B0D77" w:rsidP="009B0D77">
      <w:pPr>
        <w:rPr>
          <w:lang w:eastAsia="pl-PL"/>
        </w:rPr>
      </w:pPr>
    </w:p>
    <w:p w:rsidR="009B0D77" w:rsidRDefault="009B0D77" w:rsidP="009B0D77">
      <w:pPr>
        <w:rPr>
          <w:lang w:eastAsia="pl-PL"/>
        </w:rPr>
      </w:pPr>
    </w:p>
    <w:p w:rsidR="009B0D77" w:rsidRDefault="009B0D77" w:rsidP="009B0D77">
      <w:pPr>
        <w:rPr>
          <w:lang w:eastAsia="pl-PL"/>
        </w:rPr>
      </w:pPr>
    </w:p>
    <w:p w:rsidR="009B0D77" w:rsidRPr="009B0D77" w:rsidRDefault="009B0D77" w:rsidP="009B0D77">
      <w:pPr>
        <w:rPr>
          <w:lang w:eastAsia="pl-PL"/>
        </w:rPr>
      </w:pPr>
    </w:p>
    <w:p w:rsidR="009B0D77" w:rsidRPr="009B0D77" w:rsidRDefault="009B0D77" w:rsidP="009B0D77">
      <w:pPr>
        <w:pStyle w:val="Tytu"/>
        <w:tabs>
          <w:tab w:val="left" w:pos="851"/>
        </w:tabs>
        <w:spacing w:line="360" w:lineRule="auto"/>
        <w:jc w:val="center"/>
        <w:rPr>
          <w:color w:val="215868"/>
          <w:sz w:val="28"/>
          <w:szCs w:val="28"/>
        </w:rPr>
      </w:pPr>
      <w:r w:rsidRPr="009B0D77">
        <w:rPr>
          <w:color w:val="215868"/>
          <w:sz w:val="28"/>
          <w:szCs w:val="28"/>
        </w:rPr>
        <w:t>Wzorując się na przykładzie rozłóż na czynniki pierwsze liczby:</w:t>
      </w:r>
    </w:p>
    <w:p w:rsidR="009B0D77" w:rsidRPr="009B0D77" w:rsidRDefault="009B0D77" w:rsidP="00EC0774">
      <w:pPr>
        <w:pStyle w:val="Tytu"/>
        <w:numPr>
          <w:ilvl w:val="1"/>
          <w:numId w:val="7"/>
        </w:numPr>
        <w:tabs>
          <w:tab w:val="left" w:pos="851"/>
        </w:tabs>
        <w:spacing w:line="360" w:lineRule="auto"/>
        <w:rPr>
          <w:color w:val="215868"/>
          <w:sz w:val="28"/>
          <w:szCs w:val="28"/>
        </w:rPr>
      </w:pPr>
      <w:r w:rsidRPr="009B0D77">
        <w:rPr>
          <w:color w:val="215868"/>
          <w:sz w:val="28"/>
          <w:szCs w:val="28"/>
        </w:rPr>
        <w:t>75</w:t>
      </w:r>
    </w:p>
    <w:p w:rsidR="009B0D77" w:rsidRPr="009B0D77" w:rsidRDefault="009B0D77" w:rsidP="00EC0774">
      <w:pPr>
        <w:pStyle w:val="Tytu"/>
        <w:numPr>
          <w:ilvl w:val="1"/>
          <w:numId w:val="7"/>
        </w:numPr>
        <w:tabs>
          <w:tab w:val="left" w:pos="851"/>
        </w:tabs>
        <w:spacing w:line="360" w:lineRule="auto"/>
        <w:rPr>
          <w:color w:val="215868"/>
          <w:sz w:val="28"/>
          <w:szCs w:val="28"/>
        </w:rPr>
      </w:pPr>
      <w:r w:rsidRPr="009B0D77">
        <w:rPr>
          <w:color w:val="215868"/>
          <w:sz w:val="28"/>
          <w:szCs w:val="28"/>
        </w:rPr>
        <w:t>88</w:t>
      </w:r>
    </w:p>
    <w:p w:rsidR="009B0D77" w:rsidRPr="009B0D77" w:rsidRDefault="009B0D77" w:rsidP="00EC0774">
      <w:pPr>
        <w:pStyle w:val="Tytu"/>
        <w:numPr>
          <w:ilvl w:val="1"/>
          <w:numId w:val="7"/>
        </w:numPr>
        <w:tabs>
          <w:tab w:val="left" w:pos="851"/>
        </w:tabs>
        <w:spacing w:line="360" w:lineRule="auto"/>
        <w:rPr>
          <w:color w:val="215868"/>
          <w:sz w:val="28"/>
          <w:szCs w:val="28"/>
        </w:rPr>
      </w:pPr>
      <w:r w:rsidRPr="009B0D77">
        <w:rPr>
          <w:color w:val="215868"/>
          <w:sz w:val="28"/>
          <w:szCs w:val="28"/>
        </w:rPr>
        <w:t>56</w:t>
      </w:r>
    </w:p>
    <w:p w:rsidR="009B0D77" w:rsidRPr="009B0D77" w:rsidRDefault="009B0D77" w:rsidP="00EC0774">
      <w:pPr>
        <w:pStyle w:val="Tytu"/>
        <w:numPr>
          <w:ilvl w:val="1"/>
          <w:numId w:val="7"/>
        </w:numPr>
        <w:tabs>
          <w:tab w:val="left" w:pos="851"/>
        </w:tabs>
        <w:spacing w:line="360" w:lineRule="auto"/>
        <w:rPr>
          <w:color w:val="215868"/>
          <w:sz w:val="28"/>
          <w:szCs w:val="28"/>
        </w:rPr>
      </w:pPr>
      <w:r w:rsidRPr="009B0D77">
        <w:rPr>
          <w:color w:val="215868"/>
          <w:sz w:val="28"/>
          <w:szCs w:val="28"/>
        </w:rPr>
        <w:t>35</w:t>
      </w:r>
      <w:r>
        <w:rPr>
          <w:color w:val="215868"/>
          <w:sz w:val="28"/>
          <w:szCs w:val="28"/>
        </w:rPr>
        <w:br/>
      </w:r>
    </w:p>
    <w:p w:rsidR="009B0D77" w:rsidRPr="009B0D77" w:rsidRDefault="009B0D77" w:rsidP="00EC0774">
      <w:pPr>
        <w:pStyle w:val="Tytu"/>
        <w:numPr>
          <w:ilvl w:val="0"/>
          <w:numId w:val="6"/>
        </w:numPr>
        <w:tabs>
          <w:tab w:val="left" w:pos="851"/>
        </w:tabs>
        <w:spacing w:line="360" w:lineRule="auto"/>
        <w:rPr>
          <w:color w:val="215868"/>
          <w:sz w:val="28"/>
          <w:szCs w:val="28"/>
        </w:rPr>
      </w:pPr>
      <w:r w:rsidRPr="009B0D77">
        <w:rPr>
          <w:color w:val="215868"/>
          <w:sz w:val="28"/>
          <w:szCs w:val="28"/>
        </w:rPr>
        <w:t>Podaj trzy kolejne liczby dwucyfrowe takie, aby:</w:t>
      </w:r>
    </w:p>
    <w:p w:rsidR="009B0D77" w:rsidRPr="009B0D77" w:rsidRDefault="009B0D77" w:rsidP="00EC0774">
      <w:pPr>
        <w:pStyle w:val="Tytu"/>
        <w:numPr>
          <w:ilvl w:val="1"/>
          <w:numId w:val="8"/>
        </w:numPr>
        <w:tabs>
          <w:tab w:val="left" w:pos="851"/>
        </w:tabs>
        <w:spacing w:line="360" w:lineRule="auto"/>
        <w:rPr>
          <w:color w:val="215868"/>
          <w:sz w:val="28"/>
          <w:szCs w:val="28"/>
        </w:rPr>
      </w:pPr>
      <w:r w:rsidRPr="009B0D77">
        <w:rPr>
          <w:color w:val="215868"/>
          <w:sz w:val="28"/>
          <w:szCs w:val="28"/>
        </w:rPr>
        <w:t>ś</w:t>
      </w:r>
      <w:r>
        <w:rPr>
          <w:color w:val="215868"/>
          <w:sz w:val="28"/>
          <w:szCs w:val="28"/>
        </w:rPr>
        <w:t>r</w:t>
      </w:r>
      <w:r w:rsidRPr="009B0D77">
        <w:rPr>
          <w:color w:val="215868"/>
          <w:sz w:val="28"/>
          <w:szCs w:val="28"/>
        </w:rPr>
        <w:t>odkowa była liczbą pierwszą, a zewnętrzne liczbami złożonymi</w:t>
      </w:r>
      <w:r>
        <w:rPr>
          <w:color w:val="215868"/>
          <w:sz w:val="28"/>
          <w:szCs w:val="28"/>
        </w:rPr>
        <w:t>,</w:t>
      </w:r>
    </w:p>
    <w:p w:rsidR="009B0D77" w:rsidRPr="009B0D77" w:rsidRDefault="009B0D77" w:rsidP="00EC0774">
      <w:pPr>
        <w:pStyle w:val="Tytu"/>
        <w:numPr>
          <w:ilvl w:val="1"/>
          <w:numId w:val="8"/>
        </w:numPr>
        <w:tabs>
          <w:tab w:val="left" w:pos="851"/>
        </w:tabs>
        <w:spacing w:line="360" w:lineRule="auto"/>
        <w:rPr>
          <w:color w:val="215868"/>
          <w:sz w:val="28"/>
          <w:szCs w:val="28"/>
        </w:rPr>
      </w:pPr>
      <w:r w:rsidRPr="009B0D77">
        <w:rPr>
          <w:color w:val="215868"/>
          <w:sz w:val="28"/>
          <w:szCs w:val="28"/>
        </w:rPr>
        <w:t>środkowa była liczbą złożoną, a zewnętrzne liczbami pierwszymi</w:t>
      </w:r>
      <w:r>
        <w:rPr>
          <w:color w:val="215868"/>
          <w:sz w:val="28"/>
          <w:szCs w:val="28"/>
        </w:rPr>
        <w:t>.</w:t>
      </w:r>
      <w:r>
        <w:rPr>
          <w:color w:val="215868"/>
          <w:sz w:val="28"/>
          <w:szCs w:val="28"/>
        </w:rPr>
        <w:br/>
      </w:r>
    </w:p>
    <w:p w:rsidR="009B0D77" w:rsidRDefault="009B0D77" w:rsidP="00EC0774">
      <w:pPr>
        <w:pStyle w:val="Tytu"/>
        <w:numPr>
          <w:ilvl w:val="0"/>
          <w:numId w:val="6"/>
        </w:numPr>
        <w:tabs>
          <w:tab w:val="left" w:pos="851"/>
        </w:tabs>
        <w:spacing w:line="360" w:lineRule="auto"/>
        <w:rPr>
          <w:color w:val="215868"/>
          <w:sz w:val="28"/>
          <w:szCs w:val="28"/>
        </w:rPr>
      </w:pPr>
      <w:r w:rsidRPr="009B0D77">
        <w:rPr>
          <w:noProof/>
        </w:rPr>
        <w:lastRenderedPageBreak/>
        <w:drawing>
          <wp:anchor distT="0" distB="0" distL="114300" distR="114300" simplePos="0" relativeHeight="251701760" behindDoc="1" locked="0" layoutInCell="1" allowOverlap="1" wp14:anchorId="2B0BC71A" wp14:editId="7DE1EFAE">
            <wp:simplePos x="0" y="0"/>
            <wp:positionH relativeFrom="column">
              <wp:posOffset>4451350</wp:posOffset>
            </wp:positionH>
            <wp:positionV relativeFrom="paragraph">
              <wp:posOffset>558800</wp:posOffset>
            </wp:positionV>
            <wp:extent cx="965200" cy="965200"/>
            <wp:effectExtent l="0" t="19050" r="6350" b="120650"/>
            <wp:wrapTight wrapText="bothSides">
              <wp:wrapPolygon edited="0">
                <wp:start x="7889" y="-223"/>
                <wp:lineTo x="2057" y="3416"/>
                <wp:lineTo x="10654" y="21986"/>
                <wp:lineTo x="15419" y="22129"/>
                <wp:lineTo x="16164" y="22724"/>
                <wp:lineTo x="18098" y="21828"/>
                <wp:lineTo x="18621" y="10781"/>
                <wp:lineTo x="18313" y="1997"/>
                <wp:lineTo x="11342" y="-882"/>
                <wp:lineTo x="9436" y="-940"/>
                <wp:lineTo x="7889" y="-223"/>
              </wp:wrapPolygon>
            </wp:wrapTight>
            <wp:docPr id="655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Obraz 9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ackgroundRemoval t="0" b="100000" l="9961" r="89844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490593">
                      <a:off x="0" y="0"/>
                      <a:ext cx="965200" cy="965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B0D77">
        <w:rPr>
          <w:color w:val="215868"/>
          <w:sz w:val="28"/>
          <w:szCs w:val="28"/>
        </w:rPr>
        <w:t xml:space="preserve">Liczbę </w:t>
      </w:r>
      <w:r w:rsidRPr="009B0D77">
        <w:rPr>
          <w:b/>
          <w:color w:val="00B0F0"/>
          <w:sz w:val="32"/>
          <w:szCs w:val="28"/>
        </w:rPr>
        <w:t>51</w:t>
      </w:r>
      <w:r w:rsidRPr="009B0D77">
        <w:rPr>
          <w:color w:val="215868"/>
          <w:sz w:val="28"/>
          <w:szCs w:val="28"/>
        </w:rPr>
        <w:t xml:space="preserve"> przedstaw w postaci sumy dwóch liczb, z których jedna dzieli się przez </w:t>
      </w:r>
      <w:r w:rsidRPr="009B0D77">
        <w:rPr>
          <w:b/>
          <w:color w:val="00B0F0"/>
          <w:sz w:val="32"/>
          <w:szCs w:val="28"/>
        </w:rPr>
        <w:t>3</w:t>
      </w:r>
      <w:r w:rsidRPr="009B0D77">
        <w:rPr>
          <w:color w:val="215868"/>
          <w:sz w:val="28"/>
          <w:szCs w:val="28"/>
        </w:rPr>
        <w:t xml:space="preserve">, a druga przez </w:t>
      </w:r>
      <w:r w:rsidRPr="009B0D77">
        <w:rPr>
          <w:b/>
          <w:color w:val="00B0F0"/>
          <w:sz w:val="32"/>
          <w:szCs w:val="28"/>
        </w:rPr>
        <w:t>9</w:t>
      </w:r>
      <w:r>
        <w:rPr>
          <w:color w:val="215868"/>
          <w:sz w:val="28"/>
          <w:szCs w:val="28"/>
        </w:rPr>
        <w:t>.</w:t>
      </w:r>
      <w:r w:rsidRPr="009B0D77">
        <w:t xml:space="preserve"> </w:t>
      </w:r>
    </w:p>
    <w:p w:rsidR="009B0D77" w:rsidRDefault="009B0D77" w:rsidP="009B0D77">
      <w:pPr>
        <w:rPr>
          <w:lang w:eastAsia="pl-PL"/>
        </w:rPr>
      </w:pPr>
      <w:r w:rsidRPr="009B0D77">
        <w:rPr>
          <w:noProof/>
          <w:lang w:eastAsia="pl-PL"/>
        </w:rPr>
        <w:drawing>
          <wp:anchor distT="0" distB="0" distL="114300" distR="114300" simplePos="0" relativeHeight="251700736" behindDoc="1" locked="0" layoutInCell="1" allowOverlap="1" wp14:anchorId="78CD441F" wp14:editId="75BB4528">
            <wp:simplePos x="0" y="0"/>
            <wp:positionH relativeFrom="column">
              <wp:posOffset>2660650</wp:posOffset>
            </wp:positionH>
            <wp:positionV relativeFrom="paragraph">
              <wp:posOffset>140970</wp:posOffset>
            </wp:positionV>
            <wp:extent cx="923925" cy="923925"/>
            <wp:effectExtent l="0" t="0" r="0" b="28575"/>
            <wp:wrapTight wrapText="bothSides">
              <wp:wrapPolygon edited="0">
                <wp:start x="12651" y="-319"/>
                <wp:lineTo x="6260" y="-2458"/>
                <wp:lineTo x="970" y="8341"/>
                <wp:lineTo x="1591" y="11124"/>
                <wp:lineTo x="5590" y="13083"/>
                <wp:lineTo x="3411" y="14496"/>
                <wp:lineTo x="3852" y="19671"/>
                <wp:lineTo x="7851" y="21630"/>
                <wp:lineTo x="8643" y="21026"/>
                <wp:lineTo x="17393" y="19360"/>
                <wp:lineTo x="17589" y="18960"/>
                <wp:lineTo x="18928" y="12177"/>
                <wp:lineTo x="19124" y="11777"/>
                <wp:lineTo x="16063" y="2840"/>
                <wp:lineTo x="16251" y="1444"/>
                <wp:lineTo x="12651" y="-319"/>
              </wp:wrapPolygon>
            </wp:wrapTight>
            <wp:docPr id="23" name="Obraz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Obraz 22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backgroundRemoval t="98" b="97559" l="9961" r="98633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0034266">
                      <a:off x="0" y="0"/>
                      <a:ext cx="923925" cy="923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pl-PL"/>
        </w:rPr>
        <mc:AlternateContent>
          <mc:Choice Requires="wpg">
            <w:drawing>
              <wp:anchor distT="0" distB="0" distL="114300" distR="114300" simplePos="0" relativeHeight="251699712" behindDoc="1" locked="0" layoutInCell="1" allowOverlap="1" wp14:anchorId="57BF71BF" wp14:editId="667B876C">
                <wp:simplePos x="0" y="0"/>
                <wp:positionH relativeFrom="column">
                  <wp:posOffset>337185</wp:posOffset>
                </wp:positionH>
                <wp:positionV relativeFrom="paragraph">
                  <wp:posOffset>88265</wp:posOffset>
                </wp:positionV>
                <wp:extent cx="1308100" cy="912495"/>
                <wp:effectExtent l="0" t="0" r="6350" b="1905"/>
                <wp:wrapTight wrapText="bothSides">
                  <wp:wrapPolygon edited="0">
                    <wp:start x="4718" y="0"/>
                    <wp:lineTo x="2831" y="902"/>
                    <wp:lineTo x="1573" y="3608"/>
                    <wp:lineTo x="1887" y="17136"/>
                    <wp:lineTo x="4718" y="19841"/>
                    <wp:lineTo x="12268" y="21194"/>
                    <wp:lineTo x="21390" y="21194"/>
                    <wp:lineTo x="21390" y="16234"/>
                    <wp:lineTo x="19503" y="14881"/>
                    <wp:lineTo x="20761" y="2706"/>
                    <wp:lineTo x="18245" y="451"/>
                    <wp:lineTo x="11953" y="0"/>
                    <wp:lineTo x="4718" y="0"/>
                  </wp:wrapPolygon>
                </wp:wrapTight>
                <wp:docPr id="654" name="Grupa 6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08100" cy="912495"/>
                          <a:chOff x="0" y="0"/>
                          <a:chExt cx="1308100" cy="912497"/>
                        </a:xfrm>
                      </wpg:grpSpPr>
                      <wpg:grpSp>
                        <wpg:cNvPr id="649" name="Grupa 19"/>
                        <wpg:cNvGrpSpPr/>
                        <wpg:grpSpPr>
                          <a:xfrm>
                            <a:off x="695325" y="28575"/>
                            <a:ext cx="612775" cy="883922"/>
                            <a:chOff x="247677" y="244053"/>
                            <a:chExt cx="2276272" cy="3284989"/>
                          </a:xfrm>
                        </wpg:grpSpPr>
                        <pic:pic xmlns:pic="http://schemas.openxmlformats.org/drawingml/2006/picture">
                          <pic:nvPicPr>
                            <pic:cNvPr id="650" name="Obraz 650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3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3911" r="16796"/>
                            <a:stretch/>
                          </pic:blipFill>
                          <pic:spPr>
                            <a:xfrm>
                              <a:off x="247677" y="244060"/>
                              <a:ext cx="2276272" cy="3284982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651" name="Elipsa 651"/>
                          <wps:cNvSpPr/>
                          <wps:spPr>
                            <a:xfrm>
                              <a:off x="919364" y="244053"/>
                              <a:ext cx="144016" cy="134724"/>
                            </a:xfrm>
                            <a:prstGeom prst="ellipse">
                              <a:avLst/>
                            </a:prstGeom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9B0D77" w:rsidRDefault="009B0D77" w:rsidP="009B0D77">
                                <w:pPr>
                                  <w:rPr>
                                    <w:rFonts w:eastAsia="Times New Roman"/>
                                  </w:rPr>
                                </w:pPr>
                              </w:p>
                            </w:txbxContent>
                          </wps:txbx>
                          <wps:bodyPr rtlCol="0" anchor="ctr"/>
                        </wps:wsp>
                        <wps:wsp>
                          <wps:cNvPr id="652" name="Elipsa 652"/>
                          <wps:cNvSpPr/>
                          <wps:spPr>
                            <a:xfrm>
                              <a:off x="1287788" y="496664"/>
                              <a:ext cx="144016" cy="134724"/>
                            </a:xfrm>
                            <a:prstGeom prst="ellipse">
                              <a:avLst/>
                            </a:prstGeom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9B0D77" w:rsidRDefault="009B0D77" w:rsidP="009B0D77">
                                <w:pPr>
                                  <w:rPr>
                                    <w:rFonts w:eastAsia="Times New Roman"/>
                                  </w:rPr>
                                </w:pPr>
                              </w:p>
                            </w:txbxContent>
                          </wps:txbx>
                          <wps:bodyPr rtlCol="0" anchor="ctr"/>
                        </wps:wsp>
                      </wpg:grpSp>
                      <pic:pic xmlns:pic="http://schemas.openxmlformats.org/drawingml/2006/picture">
                        <pic:nvPicPr>
                          <pic:cNvPr id="653" name="Obraz 7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5825" cy="88582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a 654" o:spid="_x0000_s1048" style="position:absolute;margin-left:26.55pt;margin-top:6.95pt;width:103pt;height:71.85pt;z-index:-251616768" coordsize="13081,912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">
                <v:group id="Grupa 19" o:spid="_x0000_s1049" style="position:absolute;left:6953;top:285;width:6128;height:8839" coordorigin="2476,2440" coordsize="22762,328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D5HZMYAAADcAAAADwAAAGRycy9kb3ducmV2LnhtbESPQWvCQBSE74L/YXlC&#10;b3UTa6WNWUVEpQcpVAvF2yP7TEKyb0N2TeK/7xYKHoeZ+YZJ14OpRUetKy0riKcRCOLM6pJzBd/n&#10;/fMbCOeRNdaWScGdHKxX41GKibY9f1F38rkIEHYJKii8bxIpXVaQQTe1DXHwrrY16INsc6lb7APc&#10;1HIWRQtpsOSwUGBD24Ky6nQzCg499puXeNcdq+v2fjm/fv4cY1LqaTJsliA8Df4R/m9/aAWL+Tv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PkdkxgAAANwA&#10;AAAPAAAAAAAAAAAAAAAAAKoCAABkcnMvZG93bnJldi54bWxQSwUGAAAAAAQABAD6AAAAnQMA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Obraz 650" o:spid="_x0000_s1050" type="#_x0000_t75" style="position:absolute;left:2476;top:2440;width:22763;height:3285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icUHzCAAAA3AAAAA8AAABkcnMvZG93bnJldi54bWxET01rwkAQvRf6H5YpeKsbhYQSXYMEgmLb&#10;Q6MI3obsmASzsyG7xvjvu4dCj4/3vc4m04mRBtdaVrCYRyCIK6tbrhWcjsX7BwjnkTV2lknBkxxk&#10;m9eXNabaPviHxtLXIoSwS1FB432fSumqhgy6ue2JA3e1g0Ef4FBLPeAjhJtOLqMokQZbDg0N9pQ3&#10;VN3Ku1HAl0/5xb2J811xuuf8POy+z4lSs7dpuwLhafL/4j/3XitI4jA/nAlHQG5+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4nFB8wgAAANwAAAAPAAAAAAAAAAAAAAAAAJ8C&#10;AABkcnMvZG93bnJldi54bWxQSwUGAAAAAAQABAD3AAAAjgMAAAAA&#10;">
                    <v:imagedata r:id="rId15" o:title="" cropleft="9117f" cropright="11007f"/>
                    <v:path arrowok="t"/>
                  </v:shape>
                  <v:oval id="Elipsa 651" o:spid="_x0000_s1051" style="position:absolute;left:9193;top:2440;width:1440;height:134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8ERMYA&#10;AADcAAAADwAAAGRycy9kb3ducmV2LnhtbESPQWvCQBSE74L/YXmCl1I3Cg2SuooKimAPrVast0f2&#10;mQSzb2N21dRf3xUKHoeZ+YYZTRpTiivVrrCsoN+LQBCnVhecKfjeLl6HIJxH1lhaJgW/5GAybrdG&#10;mGh74y+6bnwmAoRdggpy76tESpfmZND1bEUcvKOtDfog60zqGm8Bbko5iKJYGiw4LORY0Tyn9LS5&#10;GAWHeDHj+HP9wh+VS2e7Jd5/9melup1m+g7CU+Of4f/2SiuI3/rwOBOOgB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L8ERMYAAADcAAAADwAAAAAAAAAAAAAAAACYAgAAZHJz&#10;L2Rvd25yZXYueG1sUEsFBgAAAAAEAAQA9QAAAIsDAAAAAA==&#10;" fillcolor="#4f81bd [3204]" strokecolor="#243f60 [1604]" strokeweight="2pt">
                    <v:textbox>
                      <w:txbxContent>
                        <w:p w:rsidR="009B0D77" w:rsidRDefault="009B0D77" w:rsidP="009B0D77">
                          <w:pPr>
                            <w:rPr>
                              <w:rFonts w:eastAsia="Times New Roman"/>
                            </w:rPr>
                          </w:pPr>
                        </w:p>
                      </w:txbxContent>
                    </v:textbox>
                  </v:oval>
                  <v:oval id="Elipsa 652" o:spid="_x0000_s1052" style="position:absolute;left:12877;top:4966;width:1441;height:134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2aM8YA&#10;AADcAAAADwAAAGRycy9kb3ducmV2LnhtbESPQWvCQBSE74L/YXmCl1I3Cg2SuooKimAPrVast0f2&#10;mQSzb2N21dRf3xUKHoeZ+YYZTRpTiivVrrCsoN+LQBCnVhecKfjeLl6HIJxH1lhaJgW/5GAybrdG&#10;mGh74y+6bnwmAoRdggpy76tESpfmZND1bEUcvKOtDfog60zqGm8Bbko5iKJYGiw4LORY0Tyn9LS5&#10;GAWHeDHj+HP9wh+VS2e7Jd5/9melup1m+g7CU+Of4f/2SiuI3wbwOBOOgB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G2aM8YAAADcAAAADwAAAAAAAAAAAAAAAACYAgAAZHJz&#10;L2Rvd25yZXYueG1sUEsFBgAAAAAEAAQA9QAAAIsDAAAAAA==&#10;" fillcolor="#4f81bd [3204]" strokecolor="#243f60 [1604]" strokeweight="2pt">
                    <v:textbox>
                      <w:txbxContent>
                        <w:p w:rsidR="009B0D77" w:rsidRDefault="009B0D77" w:rsidP="009B0D77">
                          <w:pPr>
                            <w:rPr>
                              <w:rFonts w:eastAsia="Times New Roman"/>
                            </w:rPr>
                          </w:pPr>
                        </w:p>
                      </w:txbxContent>
                    </v:textbox>
                  </v:oval>
                </v:group>
                <v:shape id="Obraz 7" o:spid="_x0000_s1053" type="#_x0000_t75" style="position:absolute;width:8858;height:885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cntA/EAAAA3AAAAA8AAABkcnMvZG93bnJldi54bWxEj0GLwjAUhO8L/ofwBG9rqmWlVqOIsKAe&#10;Fmz14O3RPNti81KarNZ/bxYWPA4z8w2zXPemEXfqXG1ZwWQcgSAurK65VHDKvz8TEM4ja2wsk4In&#10;OVivBh9LTLV98JHumS9FgLBLUUHlfZtK6YqKDLqxbYmDd7WdQR9kV0rd4SPATSOnUTSTBmsOCxW2&#10;tK2ouGW/RsFexsk2Tn50kh3mZX4x7dmfLkqNhv1mAcJT79/h//ZOK5h9xfB3JhwBuXo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cntA/EAAAA3AAAAA8AAAAAAAAAAAAAAAAA&#10;nwIAAGRycy9kb3ducmV2LnhtbFBLBQYAAAAABAAEAPcAAACQAwAAAAA=&#10;">
                  <v:imagedata r:id="rId16" o:title=""/>
                  <v:path arrowok="t"/>
                </v:shape>
                <w10:wrap type="tight"/>
              </v:group>
            </w:pict>
          </mc:Fallback>
        </mc:AlternateContent>
      </w:r>
    </w:p>
    <w:p w:rsidR="009B0D77" w:rsidRDefault="009B0D77" w:rsidP="009B0D77">
      <w:pPr>
        <w:rPr>
          <w:lang w:eastAsia="pl-PL"/>
        </w:rPr>
      </w:pPr>
    </w:p>
    <w:p w:rsidR="009B0D77" w:rsidRDefault="009B0D77" w:rsidP="009B0D77">
      <w:pPr>
        <w:rPr>
          <w:lang w:eastAsia="pl-PL"/>
        </w:rPr>
      </w:pPr>
    </w:p>
    <w:p w:rsidR="009B0D77" w:rsidRPr="009B0D77" w:rsidRDefault="009B0D77" w:rsidP="009B0D77">
      <w:pPr>
        <w:rPr>
          <w:lang w:eastAsia="pl-PL"/>
        </w:rPr>
      </w:pPr>
    </w:p>
    <w:p w:rsidR="009B0D77" w:rsidRDefault="009B0D77" w:rsidP="00EC0774">
      <w:pPr>
        <w:pStyle w:val="Tytu"/>
        <w:numPr>
          <w:ilvl w:val="0"/>
          <w:numId w:val="6"/>
        </w:numPr>
        <w:tabs>
          <w:tab w:val="left" w:pos="851"/>
        </w:tabs>
        <w:spacing w:line="360" w:lineRule="auto"/>
        <w:rPr>
          <w:color w:val="215868"/>
          <w:sz w:val="28"/>
          <w:szCs w:val="28"/>
        </w:rPr>
      </w:pPr>
      <w:r w:rsidRPr="009B0D77">
        <w:rPr>
          <w:noProof/>
        </w:rPr>
        <w:drawing>
          <wp:anchor distT="0" distB="0" distL="114300" distR="114300" simplePos="0" relativeHeight="251703808" behindDoc="0" locked="0" layoutInCell="1" allowOverlap="1" wp14:anchorId="5C2E958F" wp14:editId="022C67F8">
            <wp:simplePos x="0" y="0"/>
            <wp:positionH relativeFrom="column">
              <wp:posOffset>1651635</wp:posOffset>
            </wp:positionH>
            <wp:positionV relativeFrom="paragraph">
              <wp:posOffset>317500</wp:posOffset>
            </wp:positionV>
            <wp:extent cx="703580" cy="703580"/>
            <wp:effectExtent l="0" t="0" r="0" b="1270"/>
            <wp:wrapNone/>
            <wp:docPr id="656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7"/>
                    <pic:cNvPicPr>
                      <a:picLocks noChangeAspect="1"/>
                    </pic:cNvPicPr>
                  </pic:nvPicPr>
                  <pic:blipFill>
                    <a:blip r:embed="rId1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backgroundRemoval t="0" b="100000" l="9961" r="89844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3580" cy="7035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B0D77">
        <w:rPr>
          <w:noProof/>
        </w:rPr>
        <w:drawing>
          <wp:anchor distT="0" distB="0" distL="114300" distR="114300" simplePos="0" relativeHeight="251704832" behindDoc="0" locked="0" layoutInCell="1" allowOverlap="1" wp14:anchorId="7C9D4079" wp14:editId="37BF68AE">
            <wp:simplePos x="0" y="0"/>
            <wp:positionH relativeFrom="column">
              <wp:posOffset>617220</wp:posOffset>
            </wp:positionH>
            <wp:positionV relativeFrom="paragraph">
              <wp:posOffset>287655</wp:posOffset>
            </wp:positionV>
            <wp:extent cx="733425" cy="733425"/>
            <wp:effectExtent l="0" t="0" r="0" b="9525"/>
            <wp:wrapNone/>
            <wp:docPr id="657" name="Obraz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Obraz 22"/>
                    <pic:cNvPicPr>
                      <a:picLocks noChangeAspect="1"/>
                    </pic:cNvPicPr>
                  </pic:nvPicPr>
                  <pic:blipFill>
                    <a:blip r:embed="rId1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backgroundRemoval t="98" b="97559" l="9961" r="98633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3425" cy="733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B0D77">
        <w:rPr>
          <w:color w:val="215868"/>
          <w:sz w:val="28"/>
          <w:szCs w:val="28"/>
        </w:rPr>
        <w:t>Liczby bliźniacze to liczby pierwsze różniące się o 2 np.</w:t>
      </w:r>
    </w:p>
    <w:p w:rsidR="009B0D77" w:rsidRDefault="009B0D77" w:rsidP="009B0D77">
      <w:pPr>
        <w:rPr>
          <w:lang w:eastAsia="pl-PL"/>
        </w:rPr>
      </w:pP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716096" behindDoc="0" locked="0" layoutInCell="1" allowOverlap="1">
                <wp:simplePos x="0" y="0"/>
                <wp:positionH relativeFrom="column">
                  <wp:posOffset>1372870</wp:posOffset>
                </wp:positionH>
                <wp:positionV relativeFrom="paragraph">
                  <wp:posOffset>170815</wp:posOffset>
                </wp:positionV>
                <wp:extent cx="434376" cy="533400"/>
                <wp:effectExtent l="0" t="0" r="0" b="0"/>
                <wp:wrapNone/>
                <wp:docPr id="676" name="Pole tekstowe 6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4376" cy="533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B0D77" w:rsidRPr="009B0D77" w:rsidRDefault="009B0D77">
                            <w:pPr>
                              <w:rPr>
                                <w:b/>
                                <w:color w:val="00B0F0"/>
                                <w:sz w:val="52"/>
                              </w:rPr>
                            </w:pPr>
                            <w:r w:rsidRPr="009B0D77">
                              <w:rPr>
                                <w:b/>
                                <w:color w:val="00B0F0"/>
                                <w:sz w:val="52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676" o:spid="_x0000_s1054" type="#_x0000_t202" style="position:absolute;margin-left:108.1pt;margin-top:13.45pt;width:34.2pt;height:42pt;z-index:2517160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" filled="f" stroked="f" strokeweight=".5pt">
                <v:textbox>
                  <w:txbxContent>
                    <w:p w:rsidR="009B0D77" w:rsidRPr="009B0D77" w:rsidRDefault="009B0D77">
                      <w:pPr>
                        <w:rPr>
                          <w:b/>
                          <w:color w:val="00B0F0"/>
                          <w:sz w:val="52"/>
                        </w:rPr>
                      </w:pPr>
                      <w:r w:rsidRPr="009B0D77">
                        <w:rPr>
                          <w:b/>
                          <w:color w:val="00B0F0"/>
                          <w:sz w:val="52"/>
                        </w:rPr>
                        <w:t>i</w:t>
                      </w:r>
                    </w:p>
                  </w:txbxContent>
                </v:textbox>
              </v:shape>
            </w:pict>
          </mc:Fallback>
        </mc:AlternateContent>
      </w:r>
    </w:p>
    <w:p w:rsidR="009B0D77" w:rsidRDefault="009B0D77" w:rsidP="009B0D77">
      <w:pPr>
        <w:rPr>
          <w:lang w:eastAsia="pl-PL"/>
        </w:rPr>
      </w:pPr>
      <w:r>
        <w:rPr>
          <w:noProof/>
          <w:lang w:eastAsia="pl-PL"/>
        </w:rPr>
        <mc:AlternateContent>
          <mc:Choice Requires="wpg">
            <w:drawing>
              <wp:anchor distT="0" distB="0" distL="114300" distR="114300" simplePos="0" relativeHeight="251715072" behindDoc="0" locked="0" layoutInCell="1" allowOverlap="1" wp14:anchorId="03BDC2EC" wp14:editId="21EB8FB5">
                <wp:simplePos x="0" y="0"/>
                <wp:positionH relativeFrom="column">
                  <wp:posOffset>3128010</wp:posOffset>
                </wp:positionH>
                <wp:positionV relativeFrom="paragraph">
                  <wp:posOffset>56515</wp:posOffset>
                </wp:positionV>
                <wp:extent cx="2333625" cy="841375"/>
                <wp:effectExtent l="0" t="0" r="0" b="0"/>
                <wp:wrapNone/>
                <wp:docPr id="675" name="Grupa 6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33625" cy="841375"/>
                          <a:chOff x="0" y="0"/>
                          <a:chExt cx="2334025" cy="841375"/>
                        </a:xfrm>
                      </wpg:grpSpPr>
                      <wpg:grpSp>
                        <wpg:cNvPr id="673" name="Grupa 673"/>
                        <wpg:cNvGrpSpPr/>
                        <wpg:grpSpPr>
                          <a:xfrm>
                            <a:off x="0" y="57150"/>
                            <a:ext cx="942975" cy="694220"/>
                            <a:chOff x="0" y="0"/>
                            <a:chExt cx="1127125" cy="883920"/>
                          </a:xfrm>
                        </wpg:grpSpPr>
                        <wpg:grpSp>
                          <wpg:cNvPr id="660" name="Grupa 19"/>
                          <wpg:cNvGrpSpPr/>
                          <wpg:grpSpPr>
                            <a:xfrm>
                              <a:off x="514350" y="0"/>
                              <a:ext cx="612775" cy="883920"/>
                              <a:chOff x="0" y="122559"/>
                              <a:chExt cx="2276272" cy="3284984"/>
                            </a:xfrm>
                          </wpg:grpSpPr>
                          <pic:pic xmlns:pic="http://schemas.openxmlformats.org/drawingml/2006/picture">
                            <pic:nvPicPr>
                              <pic:cNvPr id="661" name="Obraz 661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21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13911" r="16796"/>
                              <a:stretch/>
                            </pic:blipFill>
                            <pic:spPr>
                              <a:xfrm>
                                <a:off x="0" y="122559"/>
                                <a:ext cx="2276272" cy="3284984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662" name="Elipsa 662"/>
                            <wps:cNvSpPr/>
                            <wps:spPr>
                              <a:xfrm>
                                <a:off x="919364" y="366612"/>
                                <a:ext cx="144016" cy="134724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9B0D77" w:rsidRDefault="009B0D77" w:rsidP="009B0D7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tlCol="0" anchor="ctr"/>
                          </wps:wsp>
                          <wps:wsp>
                            <wps:cNvPr id="663" name="Elipsa 663"/>
                            <wps:cNvSpPr/>
                            <wps:spPr>
                              <a:xfrm>
                                <a:off x="1287788" y="619223"/>
                                <a:ext cx="144016" cy="134724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9B0D77" w:rsidRDefault="009B0D77" w:rsidP="009B0D7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tlCol="0" anchor="ctr"/>
                          </wps:wsp>
                        </wpg:grpSp>
                        <wpg:grpSp>
                          <wpg:cNvPr id="665" name="Grupa 19"/>
                          <wpg:cNvGrpSpPr/>
                          <wpg:grpSpPr>
                            <a:xfrm>
                              <a:off x="0" y="0"/>
                              <a:ext cx="612775" cy="883920"/>
                              <a:chOff x="0" y="122559"/>
                              <a:chExt cx="2276272" cy="3284984"/>
                            </a:xfrm>
                          </wpg:grpSpPr>
                          <pic:pic xmlns:pic="http://schemas.openxmlformats.org/drawingml/2006/picture">
                            <pic:nvPicPr>
                              <pic:cNvPr id="666" name="Obraz 666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21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13911" r="16796"/>
                              <a:stretch/>
                            </pic:blipFill>
                            <pic:spPr>
                              <a:xfrm>
                                <a:off x="0" y="122559"/>
                                <a:ext cx="2276272" cy="3284984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667" name="Elipsa 667"/>
                            <wps:cNvSpPr/>
                            <wps:spPr>
                              <a:xfrm>
                                <a:off x="919364" y="366612"/>
                                <a:ext cx="144016" cy="134724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9B0D77" w:rsidRDefault="009B0D77" w:rsidP="009B0D7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tlCol="0" anchor="ctr"/>
                          </wps:wsp>
                          <wps:wsp>
                            <wps:cNvPr id="668" name="Elipsa 668"/>
                            <wps:cNvSpPr/>
                            <wps:spPr>
                              <a:xfrm>
                                <a:off x="1287788" y="619223"/>
                                <a:ext cx="144016" cy="134724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9B0D77" w:rsidRDefault="009B0D77" w:rsidP="009B0D7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tlCol="0" anchor="ctr"/>
                          </wps:wsp>
                        </wpg:grpSp>
                      </wpg:grpSp>
                      <wpg:grpSp>
                        <wpg:cNvPr id="674" name="Grupa 674"/>
                        <wpg:cNvGrpSpPr/>
                        <wpg:grpSpPr>
                          <a:xfrm>
                            <a:off x="1257300" y="0"/>
                            <a:ext cx="1076725" cy="841375"/>
                            <a:chOff x="0" y="0"/>
                            <a:chExt cx="1266825" cy="990600"/>
                          </a:xfrm>
                        </wpg:grpSpPr>
                        <pic:pic xmlns:pic="http://schemas.openxmlformats.org/drawingml/2006/picture">
                          <pic:nvPicPr>
                            <pic:cNvPr id="664" name="Obraz 2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2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14325" y="38100"/>
                              <a:ext cx="952500" cy="952500"/>
                            </a:xfrm>
                            <a:prstGeom prst="rect">
                              <a:avLst/>
                            </a:prstGeom>
                          </pic:spPr>
                        </pic:pic>
                        <wpg:grpSp>
                          <wpg:cNvPr id="669" name="Grupa 19"/>
                          <wpg:cNvGrpSpPr/>
                          <wpg:grpSpPr>
                            <a:xfrm>
                              <a:off x="0" y="0"/>
                              <a:ext cx="612775" cy="883920"/>
                              <a:chOff x="-1" y="122559"/>
                              <a:chExt cx="2276272" cy="3284984"/>
                            </a:xfrm>
                          </wpg:grpSpPr>
                          <pic:pic xmlns:pic="http://schemas.openxmlformats.org/drawingml/2006/picture">
                            <pic:nvPicPr>
                              <pic:cNvPr id="670" name="Obraz 670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23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13911" r="16796"/>
                              <a:stretch/>
                            </pic:blipFill>
                            <pic:spPr>
                              <a:xfrm>
                                <a:off x="-1" y="122559"/>
                                <a:ext cx="2276272" cy="3284984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671" name="Elipsa 671"/>
                            <wps:cNvSpPr/>
                            <wps:spPr>
                              <a:xfrm>
                                <a:off x="919364" y="366612"/>
                                <a:ext cx="144016" cy="134724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9B0D77" w:rsidRDefault="009B0D77" w:rsidP="009B0D7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tlCol="0" anchor="ctr"/>
                          </wps:wsp>
                          <wps:wsp>
                            <wps:cNvPr id="672" name="Elipsa 672"/>
                            <wps:cNvSpPr/>
                            <wps:spPr>
                              <a:xfrm>
                                <a:off x="1287788" y="619223"/>
                                <a:ext cx="144016" cy="134724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9B0D77" w:rsidRDefault="009B0D77" w:rsidP="009B0D7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tlCol="0" anchor="ctr"/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Grupa 675" o:spid="_x0000_s1055" style="position:absolute;margin-left:246.3pt;margin-top:4.45pt;width:183.75pt;height:66.25pt;z-index:251715072" coordsize="23340,841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">
                <v:group id="Grupa 673" o:spid="_x0000_s1056" style="position:absolute;top:571;width:9429;height:6942" coordsize="11271,883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7q6M8UAAADcAAAADwAAAGRycy9kb3ducmV2LnhtbESPQYvCMBSE78L+h/CE&#10;vWnaFXWpRhFxlz2IoC6It0fzbIvNS2liW/+9EQSPw8x8w8yXnSlFQ7UrLCuIhxEI4tTqgjMF/8ef&#10;wTcI55E1lpZJwZ0cLBcfvTkm2ra8p+bgMxEg7BJUkHtfJVK6NCeDbmgr4uBdbG3QB1lnUtfYBrgp&#10;5VcUTaTBgsNCjhWtc0qvh5tR8NtiuxrFm2Z7vazv5+N4d9rGpNRnv1vNQHjq/Dv8av9pBZPpC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O6ujPFAAAA3AAA&#10;AA8AAAAAAAAAAAAAAAAAqgIAAGRycy9kb3ducmV2LnhtbFBLBQYAAAAABAAEAPoAAACcAwAAAAA=&#10;">
                  <v:group id="Grupa 19" o:spid="_x0000_s1057" style="position:absolute;left:5143;width:6128;height:8839" coordorigin=",1225" coordsize="22762,328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axspnCAAAA3AAAAA8A&#10;AAAAAAAAAAAAAAAAqgIAAGRycy9kb3ducmV2LnhtbFBLBQYAAAAABAAEAPoAAACZAwAAAAA=&#10;">
                    <v:shape id="Obraz 661" o:spid="_x0000_s1058" type="#_x0000_t75" style="position:absolute;top:1225;width:22762;height:3285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D2Dt7CAAAA3AAAAA8AAABkcnMvZG93bnJldi54bWxEj81qwzAQhO+BvoPYQm6J7NCY4kYJpaXg&#10;Y/PTnhdraxlbKyMptvP2VaDQ4zAz3zC7w2x7MZIPrWMF+ToDQVw73XKj4HL+WD2DCBFZY++YFNwo&#10;wGH/sNhhqd3ERxpPsREJwqFEBSbGoZQy1IYshrUbiJP347zFmKRvpPY4Jbjt5SbLCmmx5bRgcKA3&#10;Q3V3uloF2/eK9JSP393TV+erMx4/bTBKLR/n1xcQkeb4H/5rV1pBUeRwP5OOgNz/A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w9g7ewgAAANwAAAAPAAAAAAAAAAAAAAAAAJ8C&#10;AABkcnMvZG93bnJldi54bWxQSwUGAAAAAAQABAD3AAAAjgMAAAAA&#10;">
                      <v:imagedata r:id="rId24" o:title="" cropleft="9117f" cropright="11007f"/>
                      <v:path arrowok="t"/>
                    </v:shape>
                    <v:oval id="Elipsa 662" o:spid="_x0000_s1059" style="position:absolute;left:9193;top:3666;width:1440;height:134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FQjsYA&#10;AADcAAAADwAAAGRycy9kb3ducmV2LnhtbESPQWvCQBSE70L/w/IKXkQ3elhKzCpVsAj1UG2Lentk&#10;n0lo9m2a3Wrsr3eFQo/DzHzDZPPO1uJMra8caxiPEhDEuTMVFxo+3lfDJxA+IBusHZOGK3mYzx56&#10;GabGXXhL510oRISwT1FDGUKTSunzkiz6kWuIo3dyrcUQZVtI0+Ilwm0tJ0mipMWK40KJDS1Lyr92&#10;P1bDUa0WrN5eB7xpfL74fMHfw/5b6/5j9zwFEagL/+G/9tpoUGoC9zPxCMjZ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gFQjsYAAADcAAAADwAAAAAAAAAAAAAAAACYAgAAZHJz&#10;L2Rvd25yZXYueG1sUEsFBgAAAAAEAAQA9QAAAIsDAAAAAA==&#10;" fillcolor="#4f81bd [3204]" strokecolor="#243f60 [1604]" strokeweight="2pt">
                      <v:textbox>
                        <w:txbxContent>
                          <w:p w:rsidR="009B0D77" w:rsidRDefault="009B0D77" w:rsidP="009B0D7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oval>
                    <v:oval id="Elipsa 663" o:spid="_x0000_s1060" style="position:absolute;left:12877;top:6192;width:1441;height:134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U31FcYA&#10;AADcAAAADwAAAGRycy9kb3ducmV2LnhtbESPT2sCMRTE70K/Q3iFXkSzVghlNUotWAp68C+2t8fm&#10;dXfp5mXdRF376U2h4HGYmd8w42lrK3GmxpeONQz6CQjizJmScw277bz3AsIHZIOVY9JwJQ/TyUNn&#10;jKlxF17TeRNyESHsU9RQhFCnUvqsIIu+72ri6H27xmKIssmlafAS4baSz0mipMWS40KBNb0VlP1s&#10;TlbDl5rPWK0WXV7WPpvt3/H383DU+umxfR2BCNSGe/i//WE0KDWEvzPxCMjJ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U31FcYAAADcAAAADwAAAAAAAAAAAAAAAACYAgAAZHJz&#10;L2Rvd25yZXYueG1sUEsFBgAAAAAEAAQA9QAAAIsDAAAAAA==&#10;" fillcolor="#4f81bd [3204]" strokecolor="#243f60 [1604]" strokeweight="2pt">
                      <v:textbox>
                        <w:txbxContent>
                          <w:p w:rsidR="009B0D77" w:rsidRDefault="009B0D77" w:rsidP="009B0D7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oval>
                  </v:group>
                  <v:group id="Grupa 19" o:spid="_x0000_s1061" style="position:absolute;width:6127;height:8839" coordorigin=",1225" coordsize="22762,328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sYRAcQAAADcAAAA&#10;DwAAAAAAAAAAAAAAAACqAgAAZHJzL2Rvd25yZXYueG1sUEsFBgAAAAAEAAQA+gAAAJsDAAAAAA==&#10;">
                    <v:shape id="Obraz 666" o:spid="_x0000_s1062" type="#_x0000_t75" style="position:absolute;top:1225;width:22762;height:3285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8flqrCAAAA3AAAAA8AAABkcnMvZG93bnJldi54bWxEj81qwzAQhO+BvIPYQG+JnNCa4kQJoaXg&#10;Y/PTnBdrYxlbKyMptvv2VaHQ4zAz3zC7w2Q7MZAPjWMF61UGgrhyuuFawfXysXwFESKyxs4xKfim&#10;AIf9fLbDQruRTzScYy0ShEOBCkyMfSFlqAxZDCvXEyfv7rzFmKSvpfY4Jrjt5CbLcmmx4bRgsKc3&#10;Q1V7flgFL+8l6XE93Nrnr9aXFzx92mCUelpMxy2ISFP8D/+1S60gz3P4PZOOgNz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/H5aqwgAAANwAAAAPAAAAAAAAAAAAAAAAAJ8C&#10;AABkcnMvZG93bnJldi54bWxQSwUGAAAAAAQABAD3AAAAjgMAAAAA&#10;">
                      <v:imagedata r:id="rId24" o:title="" cropleft="9117f" cropright="11007f"/>
                      <v:path arrowok="t"/>
                    </v:shape>
                    <v:oval id="Elipsa 667" o:spid="_x0000_s1063" style="position:absolute;left:9193;top:3666;width:1440;height:134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bzFscA&#10;AADcAAAADwAAAGRycy9kb3ducmV2LnhtbESPT2sCMRTE74V+h/AKvYhm20OUrVG0YCnUg3+p3h6b&#10;5+7Szct2k+rqpzeC0OMwM79hhuPWVuJIjS8da3jpJSCIM2dKzjVs1rPuAIQPyAYrx6ThTB7Go8eH&#10;IabGnXhJx1XIRYSwT1FDEUKdSumzgiz6nquJo3dwjcUQZZNL0+Apwm0lX5NESYslx4UCa3ovKPtZ&#10;/VkNezWbslp8dXhe+2y6/cDL7vtX6+endvIGIlAb/sP39qfRoFQfbmfiEZCjK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Z28xbHAAAA3AAAAA8AAAAAAAAAAAAAAAAAmAIAAGRy&#10;cy9kb3ducmV2LnhtbFBLBQYAAAAABAAEAPUAAACMAwAAAAA=&#10;" fillcolor="#4f81bd [3204]" strokecolor="#243f60 [1604]" strokeweight="2pt">
                      <v:textbox>
                        <w:txbxContent>
                          <w:p w:rsidR="009B0D77" w:rsidRDefault="009B0D77" w:rsidP="009B0D7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oval>
                    <v:oval id="Elipsa 668" o:spid="_x0000_s1064" style="position:absolute;left:12877;top:6192;width:1441;height:134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+lnZMMA&#10;AADcAAAADwAAAGRycy9kb3ducmV2LnhtbERPz2vCMBS+D/wfwhO8DE3dIYxqFBUcAz043di8PZpn&#10;W2xeuiZq9a83B8Hjx/d7PG1tJc7U+NKxhuEgAUGcOVNyruF7t+y/g/AB2WDlmDRcycN00nkZY2rc&#10;hb/ovA25iCHsU9RQhFCnUvqsIIt+4GriyB1cYzFE2OTSNHiJ4baSb0mipMWSY0OBNS0Kyo7bk9Ww&#10;V8s5q83qlde1z+Y/H3j7+/3XutdtZyMQgdrwFD/cn0aDUnFtPBOPgJz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+lnZMMAAADcAAAADwAAAAAAAAAAAAAAAACYAgAAZHJzL2Rv&#10;d25yZXYueG1sUEsFBgAAAAAEAAQA9QAAAIgDAAAAAA==&#10;" fillcolor="#4f81bd [3204]" strokecolor="#243f60 [1604]" strokeweight="2pt">
                      <v:textbox>
                        <w:txbxContent>
                          <w:p w:rsidR="009B0D77" w:rsidRDefault="009B0D77" w:rsidP="009B0D7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oval>
                  </v:group>
                </v:group>
                <v:group id="Grupa 674" o:spid="_x0000_s1065" style="position:absolute;left:12573;width:10767;height:8413" coordsize="12668,990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FMiR8YAAADcAAAADwAAAGRycy9kb3ducmV2LnhtbESPQWvCQBSE74L/YXlC&#10;b3UTa22JWUVEpQcpVAvF2yP7TEKyb0N2TeK/7xYKHoeZ+YZJ14OpRUetKy0riKcRCOLM6pJzBd/n&#10;/fM7COeRNdaWScGdHKxX41GKibY9f1F38rkIEHYJKii8bxIpXVaQQTe1DXHwrrY16INsc6lb7APc&#10;1HIWRQtpsOSwUGBD24Ky6nQzCg499puXeNcdq+v2fjm/fv4cY1LqaTJsliA8Df4R/m9/aAWLtzn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UyJHxgAAANwA&#10;AAAPAAAAAAAAAAAAAAAAAKoCAABkcnMvZG93bnJldi54bWxQSwUGAAAAAAQABAD6AAAAnQMAAAAA&#10;">
                  <v:shape id="Obraz 22" o:spid="_x0000_s1066" type="#_x0000_t75" style="position:absolute;left:3143;top:381;width:9525;height:952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TuYyTEAAAA3AAAAA8AAABkcnMvZG93bnJldi54bWxEj0+LwjAUxO8LfofwBG9rqi5FqlFEcBE8&#10;uFv/nB/Ns402L6XJav32m4UFj8PM/IaZLztbizu13jhWMBomIIgLpw2XCo6HzfsUhA/IGmvHpOBJ&#10;HpaL3tscM+0e/E33PJQiQthnqKAKocmk9EVFFv3QNcTRu7jWYoiyLaVu8RHhtpbjJEmlRcNxocKG&#10;1hUVt/zHKrCf53y8m2xPty+8mpz3RnbhqdSg361mIAJ14RX+b2+1gjT9gL8z8QjIxS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TuYyTEAAAA3AAAAA8AAAAAAAAAAAAAAAAA&#10;nwIAAGRycy9kb3ducmV2LnhtbFBLBQYAAAAABAAEAPcAAACQAwAAAAA=&#10;">
                    <v:imagedata r:id="rId25" o:title=""/>
                    <v:path arrowok="t"/>
                  </v:shape>
                  <v:group id="Grupa 19" o:spid="_x0000_s1067" style="position:absolute;width:6127;height:8839" coordorigin=",1225" coordsize="22762,328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4sbBMUAAADcAAAADwAAAGRycy9kb3ducmV2LnhtbESPT2vCQBTE7wW/w/KE&#10;3uomlgaNriKi4kEK/gHx9sg+k2D2bciuSfz23UKhx2FmfsPMl72pREuNKy0riEcRCOLM6pJzBZfz&#10;9mMCwnlkjZVlUvAiB8vF4G2OqbYdH6k9+VwECLsUFRTe16mULivIoBvZmjh4d9sY9EE2udQNdgFu&#10;KjmOokQaLDksFFjTuqDscXoaBbsOu9VnvGkPj/v6dTt/fV8PMSn1PuxXMxCeev8f/mvvtYIkmcL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eLGwTFAAAA3AAA&#10;AA8AAAAAAAAAAAAAAAAAqgIAAGRycy9kb3ducmV2LnhtbFBLBQYAAAAABAAEAPoAAACcAwAAAAA=&#10;">
                    <v:shape id="Obraz 670" o:spid="_x0000_s1068" type="#_x0000_t75" style="position:absolute;top:1225;width:22762;height:3285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J0BJHBAAAA3AAAAA8AAABkcnMvZG93bnJldi54bWxET01rAjEQvRf8D2GEXkrNtgeV1ShSkPbS&#10;Q6Ngj8Nm3AQ3kzWJuv33zUHw+Hjfy/XgO3GlmFxgBW+TCgRxE4zjVsF+t32dg0gZ2WAXmBT8UYL1&#10;avS0xNqEG//QVedWlBBONSqwOfe1lKmx5DFNQk9cuGOIHnOBsZUm4q2E+06+V9VUenRcGiz29GGp&#10;OemLV/C73ceXc7g4nfVx/k3uk7Q9KPU8HjYLEJmG/BDf3V9GwXRW5pcz5QjI1T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CJ0BJHBAAAA3AAAAA8AAAAAAAAAAAAAAAAAnwIA&#10;AGRycy9kb3ducmV2LnhtbFBLBQYAAAAABAAEAPcAAACNAwAAAAA=&#10;">
                      <v:imagedata r:id="rId26" o:title="" cropleft="9117f" cropright="11007f"/>
                      <v:path arrowok="t"/>
                    </v:shape>
                    <v:oval id="Elipsa 671" o:spid="_x0000_s1069" style="position:absolute;left:9193;top:3666;width:1440;height:134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wpYJMYA&#10;AADcAAAADwAAAGRycy9kb3ducmV2LnhtbESPQWvCQBSE7wX/w/IEL6Vu9JBK6ioqKEI9WK1Yb4/s&#10;Mwlm38bsVqO/3hUKPQ4z8w0zHDemFBeqXWFZQa8bgSBOrS44U/C9nb8NQDiPrLG0TApu5GA8ar0M&#10;MdH2yl902fhMBAi7BBXk3leJlC7NyaDr2oo4eEdbG/RB1pnUNV4D3JSyH0WxNFhwWMixollO6Wnz&#10;axQc4vmU4/XnK68ql053C7z/7M9KddrN5AOEp8b/h//aS60gfu/B80w4AnL0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wpYJMYAAADcAAAADwAAAAAAAAAAAAAAAACYAgAAZHJz&#10;L2Rvd25yZXYueG1sUEsFBgAAAAAEAAQA9QAAAIsDAAAAAA==&#10;" fillcolor="#4f81bd [3204]" strokecolor="#243f60 [1604]" strokeweight="2pt">
                      <v:textbox>
                        <w:txbxContent>
                          <w:p w:rsidR="009B0D77" w:rsidRDefault="009B0D77" w:rsidP="009B0D7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oval>
                    <v:oval id="Elipsa 672" o:spid="_x0000_s1070" style="position:absolute;left:12877;top:6192;width:1441;height:134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9jGU8cA&#10;AADcAAAADwAAAGRycy9kb3ducmV2LnhtbESPT2vCQBTE70K/w/IKXqRu9BAldROqYBHswT8trbdH&#10;9pmEZt+m2VXTfvquIHgcZuY3zCzrTC3O1LrKsoLRMAJBnFtdcaHgfb98moJwHlljbZkU/JKDLH3o&#10;zTDR9sJbOu98IQKEXYIKSu+bREqXl2TQDW1DHLyjbQ36INtC6hYvAW5qOY6iWBqsOCyU2NCipPx7&#10;dzIKDvFyzvFmPeC3xuXzj1f8+/r8Uar/2L08g/DU+Xv41l5pBfFkDNcz4QjI9B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PYxlPHAAAA3AAAAA8AAAAAAAAAAAAAAAAAmAIAAGRy&#10;cy9kb3ducmV2LnhtbFBLBQYAAAAABAAEAPUAAACMAwAAAAA=&#10;" fillcolor="#4f81bd [3204]" strokecolor="#243f60 [1604]" strokeweight="2pt">
                      <v:textbox>
                        <w:txbxContent>
                          <w:p w:rsidR="009B0D77" w:rsidRDefault="009B0D77" w:rsidP="009B0D7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oval>
                  </v:group>
                </v:group>
              </v:group>
            </w:pict>
          </mc:Fallback>
        </mc:AlternateContent>
      </w:r>
    </w:p>
    <w:p w:rsidR="009B0D77" w:rsidRDefault="009B0D77" w:rsidP="009B0D77">
      <w:pPr>
        <w:rPr>
          <w:lang w:eastAsia="pl-PL"/>
        </w:rPr>
      </w:pP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720192" behindDoc="0" locked="0" layoutInCell="1" allowOverlap="1" wp14:anchorId="657A50AE" wp14:editId="2076152E">
                <wp:simplePos x="0" y="0"/>
                <wp:positionH relativeFrom="column">
                  <wp:posOffset>4111625</wp:posOffset>
                </wp:positionH>
                <wp:positionV relativeFrom="paragraph">
                  <wp:posOffset>74295</wp:posOffset>
                </wp:positionV>
                <wp:extent cx="434340" cy="533400"/>
                <wp:effectExtent l="0" t="0" r="0" b="0"/>
                <wp:wrapNone/>
                <wp:docPr id="678" name="Pole tekstowe 6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4340" cy="533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B0D77" w:rsidRPr="009B0D77" w:rsidRDefault="009B0D77" w:rsidP="009B0D77">
                            <w:pPr>
                              <w:rPr>
                                <w:b/>
                                <w:color w:val="00B0F0"/>
                                <w:sz w:val="52"/>
                              </w:rPr>
                            </w:pPr>
                            <w:r w:rsidRPr="009B0D77">
                              <w:rPr>
                                <w:b/>
                                <w:color w:val="00B0F0"/>
                                <w:sz w:val="52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678" o:spid="_x0000_s1071" type="#_x0000_t202" style="position:absolute;margin-left:323.75pt;margin-top:5.85pt;width:34.2pt;height:42pt;z-index:2517201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" filled="f" stroked="f" strokeweight=".5pt">
                <v:textbox>
                  <w:txbxContent>
                    <w:p w:rsidR="009B0D77" w:rsidRPr="009B0D77" w:rsidRDefault="009B0D77" w:rsidP="009B0D77">
                      <w:pPr>
                        <w:rPr>
                          <w:b/>
                          <w:color w:val="00B0F0"/>
                          <w:sz w:val="52"/>
                        </w:rPr>
                      </w:pPr>
                      <w:r w:rsidRPr="009B0D77">
                        <w:rPr>
                          <w:b/>
                          <w:color w:val="00B0F0"/>
                          <w:sz w:val="52"/>
                        </w:rPr>
                        <w:t>i</w:t>
                      </w:r>
                    </w:p>
                  </w:txbxContent>
                </v:textbox>
              </v:shape>
            </w:pict>
          </mc:Fallback>
        </mc:AlternateContent>
      </w:r>
      <w:r w:rsidRPr="009B0D77">
        <w:rPr>
          <w:noProof/>
          <w:color w:val="215868"/>
          <w:sz w:val="28"/>
          <w:szCs w:val="28"/>
          <w:lang w:eastAsia="pl-PL"/>
        </w:rPr>
        <w:drawing>
          <wp:anchor distT="0" distB="0" distL="114300" distR="114300" simplePos="0" relativeHeight="251706880" behindDoc="0" locked="0" layoutInCell="1" allowOverlap="1" wp14:anchorId="17719BE6" wp14:editId="7C768FAE">
            <wp:simplePos x="0" y="0"/>
            <wp:positionH relativeFrom="column">
              <wp:posOffset>613410</wp:posOffset>
            </wp:positionH>
            <wp:positionV relativeFrom="paragraph">
              <wp:posOffset>189865</wp:posOffset>
            </wp:positionV>
            <wp:extent cx="723900" cy="723900"/>
            <wp:effectExtent l="0" t="0" r="0" b="0"/>
            <wp:wrapNone/>
            <wp:docPr id="658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7"/>
                    <pic:cNvPicPr>
                      <a:picLocks noChangeAspect="1"/>
                    </pic:cNvPicPr>
                  </pic:nvPicPr>
                  <pic:blipFill>
                    <a:blip r:embed="rId2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8">
                              <a14:imgEffect>
                                <a14:backgroundRemoval t="0" b="100000" l="9961" r="89844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3900" cy="723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B0D77">
        <w:rPr>
          <w:noProof/>
          <w:color w:val="215868"/>
          <w:sz w:val="28"/>
          <w:szCs w:val="28"/>
          <w:lang w:eastAsia="pl-PL"/>
        </w:rPr>
        <w:drawing>
          <wp:anchor distT="0" distB="0" distL="114300" distR="114300" simplePos="0" relativeHeight="251707904" behindDoc="0" locked="0" layoutInCell="1" allowOverlap="1" wp14:anchorId="6B731133" wp14:editId="3867CFA2">
            <wp:simplePos x="0" y="0"/>
            <wp:positionH relativeFrom="column">
              <wp:posOffset>1651635</wp:posOffset>
            </wp:positionH>
            <wp:positionV relativeFrom="paragraph">
              <wp:posOffset>189865</wp:posOffset>
            </wp:positionV>
            <wp:extent cx="704850" cy="704850"/>
            <wp:effectExtent l="0" t="0" r="0" b="0"/>
            <wp:wrapNone/>
            <wp:docPr id="659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Obraz 14"/>
                    <pic:cNvPicPr>
                      <a:picLocks noChangeAspect="1"/>
                    </pic:cNvPicPr>
                  </pic:nvPicPr>
                  <pic:blipFill>
                    <a:blip r:embed="rId2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0">
                              <a14:imgEffect>
                                <a14:backgroundRemoval t="0" b="96875" l="9961" r="89844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4850" cy="704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B0D77" w:rsidRDefault="009B0D77" w:rsidP="009B0D77">
      <w:pPr>
        <w:rPr>
          <w:lang w:eastAsia="pl-PL"/>
        </w:rPr>
      </w:pP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718144" behindDoc="0" locked="0" layoutInCell="1" allowOverlap="1" wp14:anchorId="0195484E" wp14:editId="570392A1">
                <wp:simplePos x="0" y="0"/>
                <wp:positionH relativeFrom="column">
                  <wp:posOffset>1388110</wp:posOffset>
                </wp:positionH>
                <wp:positionV relativeFrom="paragraph">
                  <wp:posOffset>104140</wp:posOffset>
                </wp:positionV>
                <wp:extent cx="434340" cy="533400"/>
                <wp:effectExtent l="0" t="0" r="0" b="0"/>
                <wp:wrapNone/>
                <wp:docPr id="677" name="Pole tekstowe 6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4340" cy="533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B0D77" w:rsidRPr="009B0D77" w:rsidRDefault="009B0D77" w:rsidP="009B0D77">
                            <w:pPr>
                              <w:rPr>
                                <w:b/>
                                <w:color w:val="00B0F0"/>
                                <w:sz w:val="52"/>
                              </w:rPr>
                            </w:pPr>
                            <w:r w:rsidRPr="009B0D77">
                              <w:rPr>
                                <w:b/>
                                <w:color w:val="00B0F0"/>
                                <w:sz w:val="52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677" o:spid="_x0000_s1072" type="#_x0000_t202" style="position:absolute;margin-left:109.3pt;margin-top:8.2pt;width:34.2pt;height:42pt;z-index:2517181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" filled="f" stroked="f" strokeweight=".5pt">
                <v:textbox>
                  <w:txbxContent>
                    <w:p w:rsidR="009B0D77" w:rsidRPr="009B0D77" w:rsidRDefault="009B0D77" w:rsidP="009B0D77">
                      <w:pPr>
                        <w:rPr>
                          <w:b/>
                          <w:color w:val="00B0F0"/>
                          <w:sz w:val="52"/>
                        </w:rPr>
                      </w:pPr>
                      <w:r w:rsidRPr="009B0D77">
                        <w:rPr>
                          <w:b/>
                          <w:color w:val="00B0F0"/>
                          <w:sz w:val="52"/>
                        </w:rPr>
                        <w:t>i</w:t>
                      </w:r>
                    </w:p>
                  </w:txbxContent>
                </v:textbox>
              </v:shape>
            </w:pict>
          </mc:Fallback>
        </mc:AlternateContent>
      </w:r>
    </w:p>
    <w:p w:rsidR="009B0D77" w:rsidRDefault="009B0D77" w:rsidP="009B0D77">
      <w:pPr>
        <w:rPr>
          <w:lang w:eastAsia="pl-PL"/>
        </w:rPr>
      </w:pPr>
    </w:p>
    <w:p w:rsidR="009B0D77" w:rsidRDefault="009B0D77" w:rsidP="009B0D77">
      <w:pPr>
        <w:rPr>
          <w:lang w:eastAsia="pl-PL"/>
        </w:rPr>
      </w:pPr>
    </w:p>
    <w:p w:rsidR="009B0D77" w:rsidRDefault="009B0D77" w:rsidP="009B0D77">
      <w:pPr>
        <w:pStyle w:val="Tytu"/>
        <w:tabs>
          <w:tab w:val="left" w:pos="851"/>
        </w:tabs>
        <w:spacing w:line="360" w:lineRule="auto"/>
        <w:ind w:left="720"/>
        <w:rPr>
          <w:color w:val="215868"/>
          <w:sz w:val="28"/>
          <w:szCs w:val="28"/>
        </w:rPr>
      </w:pPr>
      <w:r w:rsidRPr="009B0D77">
        <w:rPr>
          <w:color w:val="215868"/>
          <w:sz w:val="28"/>
          <w:szCs w:val="28"/>
        </w:rPr>
        <w:t xml:space="preserve">Wypisz liczby bliźniacze od </w:t>
      </w:r>
      <w:r w:rsidRPr="009B0D77">
        <w:rPr>
          <w:b/>
          <w:color w:val="00B0F0"/>
          <w:sz w:val="32"/>
          <w:szCs w:val="28"/>
        </w:rPr>
        <w:t>100</w:t>
      </w:r>
      <w:r w:rsidRPr="009B0D77">
        <w:rPr>
          <w:color w:val="215868"/>
          <w:sz w:val="28"/>
          <w:szCs w:val="28"/>
        </w:rPr>
        <w:t xml:space="preserve"> do </w:t>
      </w:r>
      <w:r w:rsidRPr="009B0D77">
        <w:rPr>
          <w:b/>
          <w:color w:val="00B0F0"/>
          <w:sz w:val="32"/>
          <w:szCs w:val="28"/>
        </w:rPr>
        <w:t>152</w:t>
      </w:r>
      <w:r w:rsidRPr="009B0D77">
        <w:rPr>
          <w:color w:val="215868"/>
          <w:sz w:val="28"/>
          <w:szCs w:val="28"/>
        </w:rPr>
        <w:t>.</w:t>
      </w:r>
    </w:p>
    <w:p w:rsidR="009B0D77" w:rsidRPr="009B0D77" w:rsidRDefault="009B0D77" w:rsidP="009B0D77">
      <w:pPr>
        <w:rPr>
          <w:lang w:eastAsia="pl-PL"/>
        </w:rPr>
      </w:pPr>
    </w:p>
    <w:p w:rsidR="00276141" w:rsidRDefault="009B0D77" w:rsidP="00EC0774">
      <w:pPr>
        <w:pStyle w:val="Tytu"/>
        <w:numPr>
          <w:ilvl w:val="0"/>
          <w:numId w:val="6"/>
        </w:numPr>
        <w:tabs>
          <w:tab w:val="left" w:pos="851"/>
          <w:tab w:val="left" w:pos="1418"/>
        </w:tabs>
        <w:spacing w:line="360" w:lineRule="auto"/>
        <w:rPr>
          <w:color w:val="215868"/>
          <w:sz w:val="28"/>
          <w:szCs w:val="28"/>
        </w:rPr>
      </w:pPr>
      <w:r w:rsidRPr="009B0D77">
        <w:rPr>
          <w:color w:val="215868"/>
          <w:sz w:val="28"/>
          <w:szCs w:val="28"/>
        </w:rPr>
        <w:t>Uzupełnij tabelkę</w:t>
      </w:r>
    </w:p>
    <w:tbl>
      <w:tblPr>
        <w:tblStyle w:val="Jasnasiatkaakcent5"/>
        <w:tblW w:w="0" w:type="auto"/>
        <w:jc w:val="center"/>
        <w:tblLook w:val="04A0" w:firstRow="1" w:lastRow="0" w:firstColumn="1" w:lastColumn="0" w:noHBand="0" w:noVBand="1"/>
      </w:tblPr>
      <w:tblGrid>
        <w:gridCol w:w="1907"/>
        <w:gridCol w:w="1907"/>
        <w:gridCol w:w="1908"/>
      </w:tblGrid>
      <w:tr w:rsidR="00276141" w:rsidRPr="00276141" w:rsidTr="0027614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07" w:type="dxa"/>
          </w:tcPr>
          <w:p w:rsidR="00276141" w:rsidRPr="00276141" w:rsidRDefault="00276141" w:rsidP="00276141">
            <w:pPr>
              <w:pStyle w:val="Tekstglowny"/>
              <w:spacing w:before="240" w:after="240"/>
              <w:jc w:val="center"/>
              <w:rPr>
                <w:color w:val="215868" w:themeColor="accent5" w:themeShade="80"/>
                <w:sz w:val="28"/>
                <w:szCs w:val="24"/>
              </w:rPr>
            </w:pPr>
            <w:r w:rsidRPr="00276141">
              <w:rPr>
                <w:color w:val="215868" w:themeColor="accent5" w:themeShade="80"/>
                <w:sz w:val="28"/>
                <w:szCs w:val="24"/>
              </w:rPr>
              <w:t>Liczba</w:t>
            </w:r>
          </w:p>
        </w:tc>
        <w:tc>
          <w:tcPr>
            <w:tcW w:w="1907" w:type="dxa"/>
          </w:tcPr>
          <w:p w:rsidR="00276141" w:rsidRPr="00276141" w:rsidRDefault="00276141" w:rsidP="00276141">
            <w:pPr>
              <w:pStyle w:val="Tekstglowny"/>
              <w:spacing w:before="240" w:after="24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215868" w:themeColor="accent5" w:themeShade="80"/>
                <w:sz w:val="28"/>
                <w:szCs w:val="24"/>
              </w:rPr>
            </w:pPr>
            <w:r w:rsidRPr="00276141">
              <w:rPr>
                <w:color w:val="215868" w:themeColor="accent5" w:themeShade="80"/>
                <w:sz w:val="28"/>
                <w:szCs w:val="24"/>
              </w:rPr>
              <w:t>Wszystkie dzielniki</w:t>
            </w:r>
          </w:p>
        </w:tc>
        <w:tc>
          <w:tcPr>
            <w:tcW w:w="1908" w:type="dxa"/>
          </w:tcPr>
          <w:p w:rsidR="00276141" w:rsidRPr="00276141" w:rsidRDefault="00276141" w:rsidP="00276141">
            <w:pPr>
              <w:pStyle w:val="Tekstglowny"/>
              <w:spacing w:before="240" w:after="24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215868" w:themeColor="accent5" w:themeShade="80"/>
                <w:sz w:val="28"/>
                <w:szCs w:val="24"/>
              </w:rPr>
            </w:pPr>
            <w:r w:rsidRPr="00276141">
              <w:rPr>
                <w:color w:val="215868" w:themeColor="accent5" w:themeShade="80"/>
                <w:sz w:val="28"/>
                <w:szCs w:val="24"/>
              </w:rPr>
              <w:t>Dzielniki pierwsze</w:t>
            </w:r>
          </w:p>
        </w:tc>
      </w:tr>
      <w:tr w:rsidR="00276141" w:rsidRPr="00276141" w:rsidTr="0027614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07" w:type="dxa"/>
          </w:tcPr>
          <w:p w:rsidR="00276141" w:rsidRPr="00276141" w:rsidRDefault="00276141" w:rsidP="00276141">
            <w:pPr>
              <w:pStyle w:val="Tekstglowny"/>
              <w:spacing w:before="240" w:after="240"/>
              <w:jc w:val="center"/>
              <w:rPr>
                <w:color w:val="215868" w:themeColor="accent5" w:themeShade="80"/>
                <w:sz w:val="36"/>
                <w:szCs w:val="24"/>
              </w:rPr>
            </w:pPr>
            <w:r w:rsidRPr="00276141">
              <w:rPr>
                <w:color w:val="215868" w:themeColor="accent5" w:themeShade="80"/>
                <w:sz w:val="36"/>
                <w:szCs w:val="24"/>
              </w:rPr>
              <w:t>35</w:t>
            </w:r>
          </w:p>
        </w:tc>
        <w:tc>
          <w:tcPr>
            <w:tcW w:w="1907" w:type="dxa"/>
          </w:tcPr>
          <w:p w:rsidR="00276141" w:rsidRPr="00276141" w:rsidRDefault="00276141" w:rsidP="00276141">
            <w:pPr>
              <w:pStyle w:val="Tekstglowny"/>
              <w:spacing w:before="240" w:after="24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/>
                <w:b/>
                <w:bCs/>
                <w:color w:val="215868" w:themeColor="accent5" w:themeShade="80"/>
                <w:sz w:val="28"/>
                <w:szCs w:val="24"/>
              </w:rPr>
            </w:pPr>
          </w:p>
        </w:tc>
        <w:tc>
          <w:tcPr>
            <w:tcW w:w="1908" w:type="dxa"/>
          </w:tcPr>
          <w:p w:rsidR="00276141" w:rsidRPr="00276141" w:rsidRDefault="00276141" w:rsidP="00276141">
            <w:pPr>
              <w:pStyle w:val="Tekstglowny"/>
              <w:spacing w:before="240" w:after="24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/>
                <w:b/>
                <w:bCs/>
                <w:color w:val="215868" w:themeColor="accent5" w:themeShade="80"/>
                <w:sz w:val="28"/>
                <w:szCs w:val="24"/>
              </w:rPr>
            </w:pPr>
          </w:p>
        </w:tc>
      </w:tr>
      <w:tr w:rsidR="00276141" w:rsidRPr="00276141" w:rsidTr="00276141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07" w:type="dxa"/>
          </w:tcPr>
          <w:p w:rsidR="00276141" w:rsidRPr="00276141" w:rsidRDefault="00276141" w:rsidP="00276141">
            <w:pPr>
              <w:pStyle w:val="Tekstglowny"/>
              <w:spacing w:before="240" w:after="240"/>
              <w:jc w:val="center"/>
              <w:rPr>
                <w:color w:val="215868" w:themeColor="accent5" w:themeShade="80"/>
                <w:sz w:val="36"/>
                <w:szCs w:val="24"/>
              </w:rPr>
            </w:pPr>
            <w:r w:rsidRPr="00276141">
              <w:rPr>
                <w:color w:val="215868" w:themeColor="accent5" w:themeShade="80"/>
                <w:sz w:val="36"/>
                <w:szCs w:val="24"/>
              </w:rPr>
              <w:t>51</w:t>
            </w:r>
          </w:p>
        </w:tc>
        <w:tc>
          <w:tcPr>
            <w:tcW w:w="1907" w:type="dxa"/>
          </w:tcPr>
          <w:p w:rsidR="00276141" w:rsidRPr="00276141" w:rsidRDefault="00276141" w:rsidP="00276141">
            <w:pPr>
              <w:pStyle w:val="Tekstglowny"/>
              <w:spacing w:before="240" w:after="240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color w:val="215868" w:themeColor="accent5" w:themeShade="80"/>
                <w:sz w:val="28"/>
                <w:szCs w:val="24"/>
              </w:rPr>
            </w:pPr>
          </w:p>
        </w:tc>
        <w:tc>
          <w:tcPr>
            <w:tcW w:w="1908" w:type="dxa"/>
          </w:tcPr>
          <w:p w:rsidR="00276141" w:rsidRPr="00276141" w:rsidRDefault="00276141" w:rsidP="00276141">
            <w:pPr>
              <w:pStyle w:val="Tekstglowny"/>
              <w:spacing w:before="240" w:after="240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color w:val="215868" w:themeColor="accent5" w:themeShade="80"/>
                <w:sz w:val="28"/>
                <w:szCs w:val="24"/>
              </w:rPr>
            </w:pPr>
          </w:p>
        </w:tc>
      </w:tr>
      <w:tr w:rsidR="00276141" w:rsidRPr="00276141" w:rsidTr="0027614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07" w:type="dxa"/>
          </w:tcPr>
          <w:p w:rsidR="00276141" w:rsidRPr="00276141" w:rsidRDefault="00276141" w:rsidP="00276141">
            <w:pPr>
              <w:pStyle w:val="Tekstglowny"/>
              <w:spacing w:before="240" w:after="240"/>
              <w:jc w:val="center"/>
              <w:rPr>
                <w:color w:val="215868" w:themeColor="accent5" w:themeShade="80"/>
                <w:sz w:val="36"/>
                <w:szCs w:val="24"/>
              </w:rPr>
            </w:pPr>
            <w:r w:rsidRPr="00276141">
              <w:rPr>
                <w:color w:val="215868" w:themeColor="accent5" w:themeShade="80"/>
                <w:sz w:val="36"/>
                <w:szCs w:val="24"/>
              </w:rPr>
              <w:t>77</w:t>
            </w:r>
          </w:p>
        </w:tc>
        <w:tc>
          <w:tcPr>
            <w:tcW w:w="1907" w:type="dxa"/>
          </w:tcPr>
          <w:p w:rsidR="00276141" w:rsidRPr="00276141" w:rsidRDefault="00276141" w:rsidP="00276141">
            <w:pPr>
              <w:pStyle w:val="Tekstglowny"/>
              <w:spacing w:before="240" w:after="24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/>
                <w:b/>
                <w:bCs/>
                <w:color w:val="215868" w:themeColor="accent5" w:themeShade="80"/>
                <w:sz w:val="28"/>
                <w:szCs w:val="24"/>
              </w:rPr>
            </w:pPr>
          </w:p>
        </w:tc>
        <w:tc>
          <w:tcPr>
            <w:tcW w:w="1908" w:type="dxa"/>
          </w:tcPr>
          <w:p w:rsidR="00276141" w:rsidRPr="00276141" w:rsidRDefault="00276141" w:rsidP="00276141">
            <w:pPr>
              <w:pStyle w:val="Tekstglowny"/>
              <w:spacing w:before="240" w:after="24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/>
                <w:b/>
                <w:bCs/>
                <w:color w:val="215868" w:themeColor="accent5" w:themeShade="80"/>
                <w:sz w:val="28"/>
                <w:szCs w:val="24"/>
              </w:rPr>
            </w:pPr>
          </w:p>
        </w:tc>
      </w:tr>
      <w:tr w:rsidR="00276141" w:rsidRPr="00276141" w:rsidTr="00276141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07" w:type="dxa"/>
          </w:tcPr>
          <w:p w:rsidR="00276141" w:rsidRPr="00276141" w:rsidRDefault="00276141" w:rsidP="00276141">
            <w:pPr>
              <w:pStyle w:val="Tekstglowny"/>
              <w:spacing w:before="240" w:after="240"/>
              <w:jc w:val="center"/>
              <w:rPr>
                <w:color w:val="215868" w:themeColor="accent5" w:themeShade="80"/>
                <w:sz w:val="36"/>
                <w:szCs w:val="24"/>
              </w:rPr>
            </w:pPr>
            <w:r w:rsidRPr="00276141">
              <w:rPr>
                <w:color w:val="215868" w:themeColor="accent5" w:themeShade="80"/>
                <w:sz w:val="36"/>
                <w:szCs w:val="24"/>
              </w:rPr>
              <w:t>120</w:t>
            </w:r>
          </w:p>
        </w:tc>
        <w:tc>
          <w:tcPr>
            <w:tcW w:w="1907" w:type="dxa"/>
          </w:tcPr>
          <w:p w:rsidR="00276141" w:rsidRPr="00276141" w:rsidRDefault="00276141" w:rsidP="00276141">
            <w:pPr>
              <w:pStyle w:val="Tekstglowny"/>
              <w:spacing w:before="240" w:after="240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color w:val="215868" w:themeColor="accent5" w:themeShade="80"/>
                <w:sz w:val="28"/>
                <w:szCs w:val="24"/>
              </w:rPr>
            </w:pPr>
          </w:p>
        </w:tc>
        <w:tc>
          <w:tcPr>
            <w:tcW w:w="1908" w:type="dxa"/>
          </w:tcPr>
          <w:p w:rsidR="00276141" w:rsidRPr="00276141" w:rsidRDefault="00276141" w:rsidP="00276141">
            <w:pPr>
              <w:pStyle w:val="Tekstglowny"/>
              <w:spacing w:before="240" w:after="240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color w:val="215868" w:themeColor="accent5" w:themeShade="80"/>
                <w:sz w:val="28"/>
                <w:szCs w:val="24"/>
              </w:rPr>
            </w:pPr>
          </w:p>
        </w:tc>
      </w:tr>
    </w:tbl>
    <w:p w:rsidR="00786B2F" w:rsidRPr="009B0D77" w:rsidRDefault="00C1044D" w:rsidP="00276141">
      <w:pPr>
        <w:pStyle w:val="Tytu"/>
        <w:tabs>
          <w:tab w:val="left" w:pos="851"/>
          <w:tab w:val="left" w:pos="1418"/>
        </w:tabs>
        <w:spacing w:line="360" w:lineRule="auto"/>
        <w:rPr>
          <w:color w:val="215868"/>
          <w:sz w:val="28"/>
          <w:szCs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1584" behindDoc="0" locked="0" layoutInCell="1" allowOverlap="1" wp14:anchorId="1F136B6C" wp14:editId="470CCFF2">
                <wp:simplePos x="0" y="0"/>
                <wp:positionH relativeFrom="column">
                  <wp:posOffset>1361440</wp:posOffset>
                </wp:positionH>
                <wp:positionV relativeFrom="paragraph">
                  <wp:posOffset>8688070</wp:posOffset>
                </wp:positionV>
                <wp:extent cx="1623060" cy="850265"/>
                <wp:effectExtent l="0" t="1270" r="6350" b="5715"/>
                <wp:wrapNone/>
                <wp:docPr id="9" name="Group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623060" cy="850265"/>
                          <a:chOff x="3487" y="15234"/>
                          <a:chExt cx="2792" cy="1463"/>
                        </a:xfrm>
                      </wpg:grpSpPr>
                      <wpg:grpSp>
                        <wpg:cNvPr id="11" name="Grupa 19"/>
                        <wpg:cNvGrpSpPr>
                          <a:grpSpLocks/>
                        </wpg:cNvGrpSpPr>
                        <wpg:grpSpPr bwMode="auto">
                          <a:xfrm>
                            <a:off x="3487" y="15234"/>
                            <a:ext cx="965" cy="1393"/>
                            <a:chOff x="944726" y="158631"/>
                            <a:chExt cx="2276272" cy="3284984"/>
                          </a:xfrm>
                        </wpg:grpSpPr>
                        <pic:pic xmlns:pic="http://schemas.openxmlformats.org/drawingml/2006/picture">
                          <pic:nvPicPr>
                            <pic:cNvPr id="12" name="Obraz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3911" r="16795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44726" y="158631"/>
                              <a:ext cx="2276272" cy="328498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wps:wsp>
                          <wps:cNvPr id="13" name="Elipsa 3"/>
                          <wps:cNvSpPr>
                            <a:spLocks noChangeArrowheads="1"/>
                          </wps:cNvSpPr>
                          <wps:spPr bwMode="auto">
                            <a:xfrm>
                              <a:off x="1864090" y="402684"/>
                              <a:ext cx="144016" cy="134724"/>
                            </a:xfrm>
                            <a:prstGeom prst="ellipse">
                              <a:avLst/>
                            </a:prstGeom>
                            <a:solidFill>
                              <a:srgbClr val="4F81BD"/>
                            </a:solidFill>
                            <a:ln w="25400" algn="ctr">
                              <a:solidFill>
                                <a:srgbClr val="385D8A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D75403" w:rsidRDefault="00D75403" w:rsidP="00D75403">
                                <w:pPr>
                                  <w:rPr>
                                    <w:rFonts w:eastAsia="Times New Roman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14" name="Elipsa 4"/>
                          <wps:cNvSpPr>
                            <a:spLocks noChangeArrowheads="1"/>
                          </wps:cNvSpPr>
                          <wps:spPr bwMode="auto">
                            <a:xfrm>
                              <a:off x="2232514" y="655295"/>
                              <a:ext cx="144016" cy="134724"/>
                            </a:xfrm>
                            <a:prstGeom prst="ellipse">
                              <a:avLst/>
                            </a:prstGeom>
                            <a:solidFill>
                              <a:srgbClr val="4F81BD"/>
                            </a:solidFill>
                            <a:ln w="25400" algn="ctr">
                              <a:solidFill>
                                <a:srgbClr val="385D8A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D75403" w:rsidRDefault="00D75403" w:rsidP="00D75403">
                                <w:pPr>
                                  <w:rPr>
                                    <w:rFonts w:eastAsia="Times New Roman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grpSp>
                      <wpg:grpSp>
                        <wpg:cNvPr id="15" name="Grupa 19"/>
                        <wpg:cNvGrpSpPr>
                          <a:grpSpLocks/>
                        </wpg:cNvGrpSpPr>
                        <wpg:grpSpPr bwMode="auto">
                          <a:xfrm>
                            <a:off x="4299" y="15248"/>
                            <a:ext cx="965" cy="1393"/>
                            <a:chOff x="944726" y="158631"/>
                            <a:chExt cx="2276272" cy="3284984"/>
                          </a:xfrm>
                        </wpg:grpSpPr>
                        <pic:pic xmlns:pic="http://schemas.openxmlformats.org/drawingml/2006/picture">
                          <pic:nvPicPr>
                            <pic:cNvPr id="16" name="Obraz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3911" r="16795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44726" y="158631"/>
                              <a:ext cx="2276272" cy="328498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wps:wsp>
                          <wps:cNvPr id="17" name="Elipsa 3"/>
                          <wps:cNvSpPr>
                            <a:spLocks noChangeArrowheads="1"/>
                          </wps:cNvSpPr>
                          <wps:spPr bwMode="auto">
                            <a:xfrm>
                              <a:off x="1864090" y="402684"/>
                              <a:ext cx="144016" cy="134724"/>
                            </a:xfrm>
                            <a:prstGeom prst="ellipse">
                              <a:avLst/>
                            </a:prstGeom>
                            <a:solidFill>
                              <a:srgbClr val="4F81BD"/>
                            </a:solidFill>
                            <a:ln w="25400" algn="ctr">
                              <a:solidFill>
                                <a:srgbClr val="385D8A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D75403" w:rsidRDefault="00D75403" w:rsidP="00D75403">
                                <w:pPr>
                                  <w:rPr>
                                    <w:rFonts w:eastAsia="Times New Roman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18" name="Elipsa 4"/>
                          <wps:cNvSpPr>
                            <a:spLocks noChangeArrowheads="1"/>
                          </wps:cNvSpPr>
                          <wps:spPr bwMode="auto">
                            <a:xfrm>
                              <a:off x="2232514" y="655295"/>
                              <a:ext cx="144016" cy="134724"/>
                            </a:xfrm>
                            <a:prstGeom prst="ellipse">
                              <a:avLst/>
                            </a:prstGeom>
                            <a:solidFill>
                              <a:srgbClr val="4F81BD"/>
                            </a:solidFill>
                            <a:ln w="25400" algn="ctr">
                              <a:solidFill>
                                <a:srgbClr val="385D8A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D75403" w:rsidRDefault="00D75403" w:rsidP="00D75403">
                                <w:pPr>
                                  <w:rPr>
                                    <w:rFonts w:eastAsia="Times New Roman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9" name="Obraz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861" y="15279"/>
                            <a:ext cx="1418" cy="14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8" o:spid="_x0000_s1073" style="position:absolute;margin-left:107.2pt;margin-top:684.1pt;width:127.8pt;height:66.95pt;z-index:251651584" coordorigin="3487,15234" coordsize="2792,146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">
                <v:group id="Grupa 19" o:spid="_x0000_s1074" style="position:absolute;left:3487;top:15234;width:965;height:1393" coordorigin="9447,1586" coordsize="22762,328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JxZ4HCAAAA2wAAAA8A&#10;AAAAAAAAAAAAAAAAqgIAAGRycy9kb3ducmV2LnhtbFBLBQYAAAAABAAEAPoAAACZAwAAAAA=&#10;">
                  <v:shape id="Obraz 2" o:spid="_x0000_s1075" type="#_x0000_t75" style="position:absolute;left:9447;top:1586;width:22762;height:3285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s6VcjBAAAA2wAAAA8AAABkcnMvZG93bnJldi54bWxET81qwkAQvgt9h2UKXqTuNgexqatIS0DR&#10;i7EPMOyOSTA7G7Jbk759VxC8zcf3O6vN6Fpxoz40njW8zxUIYuNtw5WGn3PxtgQRIrLF1jNp+KMA&#10;m/XLZIW59QOf6FbGSqQQDjlqqGPscimDqclhmPuOOHEX3zuMCfaVtD0OKdy1MlNqIR02nBpq7Oir&#10;JnMtf50Go7KFqWbZYbk/Du5DXdvvY1FoPX0dt58gIo3xKX64dzbNz+D+SzpArv8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As6VcjBAAAA2wAAAA8AAAAAAAAAAAAAAAAAnwIA&#10;AGRycy9kb3ducmV2LnhtbFBLBQYAAAAABAAEAPcAAACNAwAAAAA=&#10;">
                    <v:imagedata r:id="rId33" o:title="" cropleft="9117f" cropright="11007f"/>
                    <v:path arrowok="t"/>
                  </v:shape>
                  <v:oval id="Elipsa 3" o:spid="_x0000_s1076" style="position:absolute;left:18640;top:4026;width:1441;height:134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kkqJcEA&#10;AADbAAAADwAAAGRycy9kb3ducmV2LnhtbERPS2vCQBC+F/wPywje6qYGQpu6igiKerFVwes0Oyah&#10;2dmQXfP4965Q6G0+vufMl72pREuNKy0reJtGIIgzq0vOFVzOm9d3EM4ja6wsk4KBHCwXo5c5ptp2&#10;/E3tyecihLBLUUHhfZ1K6bKCDLqprYkDd7ONQR9gk0vdYBfCTSVnUZRIgyWHhgJrWheU/Z7uRsHX&#10;nj6O5Urehvh8RfrZHto2SpSajPvVJwhPvf8X/7l3OsyP4flLOEAuH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ZJKiXBAAAA2wAAAA8AAAAAAAAAAAAAAAAAmAIAAGRycy9kb3du&#10;cmV2LnhtbFBLBQYAAAAABAAEAPUAAACGAwAAAAA=&#10;" fillcolor="#4f81bd" strokecolor="#385d8a" strokeweight="2pt">
                    <v:textbox>
                      <w:txbxContent>
                        <w:p w:rsidR="00D75403" w:rsidRDefault="00D75403" w:rsidP="00D75403">
                          <w:pPr>
                            <w:rPr>
                              <w:rFonts w:eastAsia="Times New Roman"/>
                            </w:rPr>
                          </w:pPr>
                        </w:p>
                      </w:txbxContent>
                    </v:textbox>
                  </v:oval>
                  <v:oval id="Elipsa 4" o:spid="_x0000_s1077" style="position:absolute;left:22325;top:6552;width:1440;height:134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CyUcIA&#10;AADbAAAADwAAAGRycy9kb3ducmV2LnhtbERPTWvCQBC9F/oflil4M5tWCW10FSm0VC+2ieB1zI5J&#10;aHY2ZLcx+feuIPQ2j/c5y/VgGtFT52rLCp6jGARxYXXNpYJD/jF9BeE8ssbGMikYycF69fiwxFTb&#10;C/9Qn/lShBB2KSqovG9TKV1RkUEX2ZY4cGfbGfQBdqXUHV5CuGnkSxwn0mDNoaHClt4rKn6zP6Pg&#10;e0tv+3ojz+MsPyKdPnd9HydKTZ6GzQKEp8H/i+/uLx3mz+H2SzhArq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5oLJRwgAAANsAAAAPAAAAAAAAAAAAAAAAAJgCAABkcnMvZG93&#10;bnJldi54bWxQSwUGAAAAAAQABAD1AAAAhwMAAAAA&#10;" fillcolor="#4f81bd" strokecolor="#385d8a" strokeweight="2pt">
                    <v:textbox>
                      <w:txbxContent>
                        <w:p w:rsidR="00D75403" w:rsidRDefault="00D75403" w:rsidP="00D75403">
                          <w:pPr>
                            <w:rPr>
                              <w:rFonts w:eastAsia="Times New Roman"/>
                            </w:rPr>
                          </w:pPr>
                        </w:p>
                      </w:txbxContent>
                    </v:textbox>
                  </v:oval>
                </v:group>
                <v:group id="Grupa 19" o:spid="_x0000_s1078" style="position:absolute;left:4299;top:15248;width:965;height:1393" coordorigin="9447,1586" coordsize="22762,328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9SmGCwwAAANsAAAAP&#10;AAAAAAAAAAAAAAAAAKoCAABkcnMvZG93bnJldi54bWxQSwUGAAAAAAQABAD6AAAAmgMAAAAA&#10;">
                  <v:shape id="Obraz 2" o:spid="_x0000_s1079" type="#_x0000_t75" style="position:absolute;left:9447;top:1586;width:22762;height:3285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QBU8vBAAAA2wAAAA8AAABkcnMvZG93bnJldi54bWxET81qwkAQvhf6DssUvBTdNYdgo6uIErDU&#10;S7UPMOyOSTA7G7KriW/vFgq9zcf3O6vN6Fpxpz40njXMZwoEsfG24UrDz7mcLkCEiGyx9UwaHhRg&#10;s359WWFh/cDfdD/FSqQQDgVqqGPsCimDqclhmPmOOHEX3zuMCfaVtD0OKdy1MlMqlw4bTg01drSr&#10;yVxPN6fBqCw31Xv2tfg8Du5DXdv9sSy1nryN2yWISGP8F/+5DzbNz+H3l3SAXD8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HQBU8vBAAAA2wAAAA8AAAAAAAAAAAAAAAAAnwIA&#10;AGRycy9kb3ducmV2LnhtbFBLBQYAAAAABAAEAPcAAACNAwAAAAA=&#10;">
                    <v:imagedata r:id="rId33" o:title="" cropleft="9117f" cropright="11007f"/>
                    <v:path arrowok="t"/>
                  </v:shape>
                  <v:oval id="Elipsa 3" o:spid="_x0000_s1080" style="position:absolute;left:18640;top:4026;width:1441;height:134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IsJsIA&#10;AADbAAAADwAAAGRycy9kb3ducmV2LnhtbERPTWvCQBC9C/0PyxR6q5u2ENvoJkhB0V5so+B1zI5J&#10;aHY2ZNeY/Hu3UPA2j/c5i2wwjeipc7VlBS/TCARxYXXNpYLDfvX8DsJ5ZI2NZVIwkoMsfZgsMNH2&#10;yj/U574UIYRdggoq79tESldUZNBNbUscuLPtDPoAu1LqDq8h3DTyNYpiabDm0FBhS58VFb/5xSj4&#10;3tLHrl7K8/i2PyKd1l99H8VKPT0OyzkIT4O/i//dGx3mz+Dvl3CATG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JciwmwgAAANsAAAAPAAAAAAAAAAAAAAAAAJgCAABkcnMvZG93&#10;bnJldi54bWxQSwUGAAAAAAQABAD1AAAAhwMAAAAA&#10;" fillcolor="#4f81bd" strokecolor="#385d8a" strokeweight="2pt">
                    <v:textbox>
                      <w:txbxContent>
                        <w:p w:rsidR="00D75403" w:rsidRDefault="00D75403" w:rsidP="00D75403">
                          <w:pPr>
                            <w:rPr>
                              <w:rFonts w:eastAsia="Times New Roman"/>
                            </w:rPr>
                          </w:pPr>
                        </w:p>
                      </w:txbxContent>
                    </v:textbox>
                  </v:oval>
                  <v:oval id="Elipsa 4" o:spid="_x0000_s1081" style="position:absolute;left:22325;top:6552;width:1440;height:134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24VMMA&#10;AADbAAAADwAAAGRycy9kb3ducmV2LnhtbESPQWvCQBCF70L/wzKF3nRjC6LRVaTQYnupRsHrmB2T&#10;YHY2ZNcY/33nIHib4b1575vFqne16qgNlWcD41ECijj3tuLCwGH/NZyCChHZYu2ZDNwpwGr5Mlhg&#10;av2Nd9RlsVASwiFFA2WMTap1yEtyGEa+IRbt7FuHUda20LbFm4S7Wr8nyUQ7rFgaSmzos6T8kl2d&#10;ge0Pzf6qtT7fP/ZHpNP3b9clE2PeXvv1HFSkPj7Nj+uNFXyBlV9kAL38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O24VMMAAADbAAAADwAAAAAAAAAAAAAAAACYAgAAZHJzL2Rv&#10;d25yZXYueG1sUEsFBgAAAAAEAAQA9QAAAIgDAAAAAA==&#10;" fillcolor="#4f81bd" strokecolor="#385d8a" strokeweight="2pt">
                    <v:textbox>
                      <w:txbxContent>
                        <w:p w:rsidR="00D75403" w:rsidRDefault="00D75403" w:rsidP="00D75403">
                          <w:pPr>
                            <w:rPr>
                              <w:rFonts w:eastAsia="Times New Roman"/>
                            </w:rPr>
                          </w:pPr>
                        </w:p>
                      </w:txbxContent>
                    </v:textbox>
                  </v:oval>
                </v:group>
                <v:shape id="Obraz 22" o:spid="_x0000_s1082" type="#_x0000_t75" style="position:absolute;left:4861;top:15279;width:1418;height:141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w1h3/BAAAA2wAAAA8AAABkcnMvZG93bnJldi54bWxET01rAjEQvRf8D2EEbzWrB1u3RimCIOhF&#10;q2Bvw2bcLN1M1iSu6783BcHbPN7nzBadrUVLPlSOFYyGGQjiwumKSwWHn9X7J4gQkTXWjknBnQIs&#10;5r23Geba3XhH7T6WIoVwyFGBibHJpQyFIYth6BrixJ2dtxgT9KXUHm8p3NZynGUTabHi1GCwoaWh&#10;4m9/tQq2G0en+++xvPj2elnR+cNku41Sg373/QUiUhdf4qd7rdP8Kfz/kg6Q8wc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Iw1h3/BAAAA2wAAAA8AAAAAAAAAAAAAAAAAnwIA&#10;AGRycy9kb3ducmV2LnhtbFBLBQYAAAAABAAEAPcAAACNAwAAAAA=&#10;">
                  <v:imagedata r:id="rId34" o:title="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2608" behindDoc="0" locked="0" layoutInCell="1" allowOverlap="1" wp14:anchorId="51925C37" wp14:editId="76E899FF">
                <wp:simplePos x="0" y="0"/>
                <wp:positionH relativeFrom="column">
                  <wp:posOffset>-387350</wp:posOffset>
                </wp:positionH>
                <wp:positionV relativeFrom="paragraph">
                  <wp:posOffset>8682355</wp:posOffset>
                </wp:positionV>
                <wp:extent cx="1477645" cy="932180"/>
                <wp:effectExtent l="3175" t="5080" r="5080" b="0"/>
                <wp:wrapNone/>
                <wp:docPr id="1" name="Group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77645" cy="932180"/>
                          <a:chOff x="320" y="15158"/>
                          <a:chExt cx="2716" cy="1713"/>
                        </a:xfrm>
                      </wpg:grpSpPr>
                      <pic:pic xmlns:pic="http://schemas.openxmlformats.org/drawingml/2006/picture">
                        <pic:nvPicPr>
                          <pic:cNvPr id="2" name="Obraz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21" y="15158"/>
                            <a:ext cx="1515" cy="15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g:grpSp>
                        <wpg:cNvPr id="3" name="Grupa 19"/>
                        <wpg:cNvGrpSpPr>
                          <a:grpSpLocks/>
                        </wpg:cNvGrpSpPr>
                        <wpg:grpSpPr bwMode="auto">
                          <a:xfrm>
                            <a:off x="320" y="15248"/>
                            <a:ext cx="965" cy="1393"/>
                            <a:chOff x="944726" y="158631"/>
                            <a:chExt cx="2276272" cy="3284984"/>
                          </a:xfrm>
                        </wpg:grpSpPr>
                        <pic:pic xmlns:pic="http://schemas.openxmlformats.org/drawingml/2006/picture">
                          <pic:nvPicPr>
                            <pic:cNvPr id="4" name="Obraz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3911" r="16795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44726" y="158631"/>
                              <a:ext cx="2276272" cy="328498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wps:wsp>
                          <wps:cNvPr id="5" name="Elipsa 3"/>
                          <wps:cNvSpPr>
                            <a:spLocks noChangeArrowheads="1"/>
                          </wps:cNvSpPr>
                          <wps:spPr bwMode="auto">
                            <a:xfrm>
                              <a:off x="1864090" y="402684"/>
                              <a:ext cx="144016" cy="134724"/>
                            </a:xfrm>
                            <a:prstGeom prst="ellipse">
                              <a:avLst/>
                            </a:prstGeom>
                            <a:solidFill>
                              <a:srgbClr val="4F81BD"/>
                            </a:solidFill>
                            <a:ln w="25400" algn="ctr">
                              <a:solidFill>
                                <a:srgbClr val="385D8A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D75403" w:rsidRDefault="00D75403" w:rsidP="00D75403">
                                <w:pPr>
                                  <w:rPr>
                                    <w:rFonts w:eastAsia="Times New Roman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6" name="Elipsa 4"/>
                          <wps:cNvSpPr>
                            <a:spLocks noChangeArrowheads="1"/>
                          </wps:cNvSpPr>
                          <wps:spPr bwMode="auto">
                            <a:xfrm>
                              <a:off x="2232514" y="655295"/>
                              <a:ext cx="144016" cy="134724"/>
                            </a:xfrm>
                            <a:prstGeom prst="ellipse">
                              <a:avLst/>
                            </a:prstGeom>
                            <a:solidFill>
                              <a:srgbClr val="4F81BD"/>
                            </a:solidFill>
                            <a:ln w="25400" algn="ctr">
                              <a:solidFill>
                                <a:srgbClr val="385D8A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D75403" w:rsidRDefault="00D75403" w:rsidP="00D75403">
                                <w:pPr>
                                  <w:rPr>
                                    <w:rFonts w:eastAsia="Times New Roman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8" name="Obraz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24" y="15187"/>
                            <a:ext cx="1480" cy="1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4" o:spid="_x0000_s1083" style="position:absolute;margin-left:-30.5pt;margin-top:683.65pt;width:116.35pt;height:73.4pt;z-index:251652608" coordorigin="320,15158" coordsize="2716,171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">
                <v:shape id="Obraz 9" o:spid="_x0000_s1084" type="#_x0000_t75" style="position:absolute;left:1521;top:15158;width:1515;height:151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v49CrAAAAA2gAAAA8AAABkcnMvZG93bnJldi54bWxEj82qwjAUhPeC7xCO4EY01YVKNYoIwl2I&#10;4u/60BzbanNSmtxa394IgsthZr5h5svGFKKmyuWWFQwHEQjixOqcUwXn06Y/BeE8ssbCMil4kYPl&#10;ot2aY6ztkw9UH30qAoRdjAoy78tYSpdkZNANbEkcvJutDPogq1TqCp8Bbgo5iqKxNJhzWMiwpHVG&#10;yeP4bxTo5HHhyZ420W7bO5zur2Gtrxelup1mNQPhqfG/8Lf9pxWM4HMl3AC5eAM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O/j0KsAAAADaAAAADwAAAAAAAAAAAAAAAACfAgAA&#10;ZHJzL2Rvd25yZXYueG1sUEsFBgAAAAAEAAQA9wAAAIwDAAAAAA==&#10;">
                  <v:imagedata r:id="rId37" o:title=""/>
                </v:shape>
                <v:group id="Grupa 19" o:spid="_x0000_s1085" style="position:absolute;left:320;top:15248;width:965;height:1393" coordorigin="9447,1586" coordsize="22762,328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dfL7HwwAAANoAAAAP&#10;AAAAAAAAAAAAAAAAAKoCAABkcnMvZG93bnJldi54bWxQSwUGAAAAAAQABAD6AAAAmgMAAAAA&#10;">
                  <v:shape id="Obraz 2" o:spid="_x0000_s1086" type="#_x0000_t75" style="position:absolute;left:9447;top:1586;width:22762;height:3285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/j05u/AAAA2gAAAA8AAABkcnMvZG93bnJldi54bWxEj92KwjAQhe+FfYcwC95pqohINYoIi3u7&#10;6gNMm9k2azOpSbZWn94IgpeH8/NxVpveNqIjH4xjBZNxBoK4dNpwpeB0/BotQISIrLFxTApuFGCz&#10;/hisMNfuyj/UHWIl0giHHBXUMba5lKGsyWIYu5Y4eb/OW4xJ+kpqj9c0bhs5zbK5tGg4EWpsaVdT&#10;eT782wTZut7ci5uf/4WupMvEFPudUWr42W+XICL18R1+tb+1ghk8r6QbINcP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DP49ObvwAAANoAAAAPAAAAAAAAAAAAAAAAAJ8CAABk&#10;cnMvZG93bnJldi54bWxQSwUGAAAAAAQABAD3AAAAiwMAAAAA&#10;">
                    <v:imagedata r:id="rId38" o:title="" cropleft="9117f" cropright="11007f"/>
                    <v:path arrowok="t"/>
                  </v:shape>
                  <v:oval id="Elipsa 3" o:spid="_x0000_s1087" style="position:absolute;left:18640;top:4026;width:1441;height:134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kT7MEA&#10;AADaAAAADwAAAGRycy9kb3ducmV2LnhtbESPT4vCMBTE74LfITzBm6YqK9o1igiK68V/C3t92zzb&#10;YvNSmljrtzeC4HGYmd8ws0VjClFT5XLLCgb9CARxYnXOqYLf87o3AeE8ssbCMil4kIPFvN2aYazt&#10;nY9Un3wqAoRdjAoy78tYSpdkZND1bUkcvIutDPogq1TqCu8Bbgo5jKKxNJhzWMiwpFVGyfV0MwoO&#10;PzTd50t5eYzOf0j/m11dR2Olup1m+Q3CU+M/4Xd7qxV8wetKuAFy/g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o5E+zBAAAA2gAAAA8AAAAAAAAAAAAAAAAAmAIAAGRycy9kb3du&#10;cmV2LnhtbFBLBQYAAAAABAAEAPUAAACGAwAAAAA=&#10;" fillcolor="#4f81bd" strokecolor="#385d8a" strokeweight="2pt">
                    <v:textbox>
                      <w:txbxContent>
                        <w:p w:rsidR="00D75403" w:rsidRDefault="00D75403" w:rsidP="00D75403">
                          <w:pPr>
                            <w:rPr>
                              <w:rFonts w:eastAsia="Times New Roman"/>
                            </w:rPr>
                          </w:pPr>
                        </w:p>
                      </w:txbxContent>
                    </v:textbox>
                  </v:oval>
                  <v:oval id="Elipsa 4" o:spid="_x0000_s1088" style="position:absolute;left:22325;top:6552;width:1440;height:134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uuNm8EA&#10;AADaAAAADwAAAGRycy9kb3ducmV2LnhtbESPQYvCMBSE74L/ITxhb5q6QtFqFBFW3L2sVsHrs3m2&#10;xealNLHWf79ZEDwOM/MNs1h1phItNa60rGA8ikAQZ1aXnCs4Hb+GUxDOI2usLJOCJzlYLfu9BSba&#10;PvhAbepzESDsElRQeF8nUrqsIINuZGvi4F1tY9AH2eRSN/gIcFPJzyiKpcGSw0KBNW0Kym7p3SjY&#10;f9Pst1zL63NyPCNdtj9tG8VKfQy69RyEp86/w6/2TiuI4f9KuAFy+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rrjZvBAAAA2gAAAA8AAAAAAAAAAAAAAAAAmAIAAGRycy9kb3du&#10;cmV2LnhtbFBLBQYAAAAABAAEAPUAAACGAwAAAAA=&#10;" fillcolor="#4f81bd" strokecolor="#385d8a" strokeweight="2pt">
                    <v:textbox>
                      <w:txbxContent>
                        <w:p w:rsidR="00D75403" w:rsidRDefault="00D75403" w:rsidP="00D75403">
                          <w:pPr>
                            <w:rPr>
                              <w:rFonts w:eastAsia="Times New Roman"/>
                            </w:rPr>
                          </w:pPr>
                        </w:p>
                      </w:txbxContent>
                    </v:textbox>
                  </v:oval>
                </v:group>
                <v:shape id="Obraz 18" o:spid="_x0000_s1089" type="#_x0000_t75" style="position:absolute;left:824;top:15187;width:1480;height:168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muHonAAAAA2gAAAA8AAABkcnMvZG93bnJldi54bWxET89rwjAUvg/8H8ITvMhM3WCMzihDHAx3&#10;qgrd8dE827rkJSSZrf+9OQx2/Ph+rzajNeJKIfaOFSwXBQjixumeWwWn48fjK4iYkDUax6TgRhE2&#10;68nDCkvtBq7oekityCEcS1TQpeRLKWPTkcW4cJ44c2cXLKYMQyt1wCGHWyOfiuJFWuw5N3ToadtR&#10;83P4tQpMXX3572ezD9UlVLudn8uhnis1m47vbyASjelf/Of+1Ary1nwl3wC5vgM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Oa4eicAAAADaAAAADwAAAAAAAAAAAAAAAACfAgAA&#10;ZHJzL2Rvd25yZXYueG1sUEsFBgAAAAAEAAQA9wAAAIwDAAAAAA==&#10;">
                  <v:imagedata r:id="rId39" o:title=""/>
                </v:shape>
              </v:group>
            </w:pict>
          </mc:Fallback>
        </mc:AlternateContent>
      </w:r>
    </w:p>
    <w:sectPr w:rsidR="00786B2F" w:rsidRPr="009B0D77" w:rsidSect="001400E4">
      <w:headerReference w:type="default" r:id="rId40"/>
      <w:footerReference w:type="even" r:id="rId41"/>
      <w:footerReference w:type="default" r:id="rId42"/>
      <w:headerReference w:type="first" r:id="rId43"/>
      <w:footerReference w:type="first" r:id="rId44"/>
      <w:pgSz w:w="11907" w:h="16839" w:code="9"/>
      <w:pgMar w:top="993" w:right="1134" w:bottom="851" w:left="1134" w:header="709" w:footer="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F639E" w:rsidRDefault="00DF639E">
      <w:pPr>
        <w:spacing w:after="0" w:line="240" w:lineRule="auto"/>
      </w:pPr>
      <w:r>
        <w:separator/>
      </w:r>
    </w:p>
  </w:endnote>
  <w:endnote w:type="continuationSeparator" w:id="0">
    <w:p w:rsidR="00DF639E" w:rsidRDefault="00DF639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Monotype Corsiva">
    <w:panose1 w:val="03010101010201010101"/>
    <w:charset w:val="EE"/>
    <w:family w:val="script"/>
    <w:pitch w:val="variable"/>
    <w:sig w:usb0="00000287" w:usb1="00000000" w:usb2="00000000" w:usb3="00000000" w:csb0="000000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04B0E" w:rsidRDefault="00C1044D">
    <w:pPr>
      <w:pStyle w:val="Stopka"/>
    </w:pPr>
    <w:r>
      <w:rPr>
        <w:noProof/>
      </w:rPr>
      <w:drawing>
        <wp:anchor distT="0" distB="0" distL="114300" distR="114300" simplePos="0" relativeHeight="251659776" behindDoc="1" locked="0" layoutInCell="1" allowOverlap="1">
          <wp:simplePos x="0" y="0"/>
          <wp:positionH relativeFrom="column">
            <wp:posOffset>-768350</wp:posOffset>
          </wp:positionH>
          <wp:positionV relativeFrom="paragraph">
            <wp:posOffset>-1257935</wp:posOffset>
          </wp:positionV>
          <wp:extent cx="7543800" cy="1652270"/>
          <wp:effectExtent l="0" t="0" r="0" b="5080"/>
          <wp:wrapNone/>
          <wp:docPr id="10" name="Obraz 22" descr="number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2" descr="number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43800" cy="16522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400E4" w:rsidRDefault="00C1044D">
    <w:pPr>
      <w:pStyle w:val="Stopka"/>
    </w:pPr>
    <w:r>
      <w:rPr>
        <w:noProof/>
      </w:rPr>
      <mc:AlternateContent>
        <mc:Choice Requires="wpg">
          <w:drawing>
            <wp:anchor distT="0" distB="0" distL="114300" distR="114300" simplePos="0" relativeHeight="251660800" behindDoc="0" locked="0" layoutInCell="1" allowOverlap="1">
              <wp:simplePos x="0" y="0"/>
              <wp:positionH relativeFrom="margin">
                <wp:posOffset>6273800</wp:posOffset>
              </wp:positionH>
              <wp:positionV relativeFrom="page">
                <wp:posOffset>9968865</wp:posOffset>
              </wp:positionV>
              <wp:extent cx="436880" cy="716915"/>
              <wp:effectExtent l="0" t="0" r="20320" b="26035"/>
              <wp:wrapNone/>
              <wp:docPr id="625" name="Grupa 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36880" cy="716915"/>
                        <a:chOff x="1743" y="14699"/>
                        <a:chExt cx="688" cy="1129"/>
                      </a:xfrm>
                    </wpg:grpSpPr>
                    <wps:wsp>
                      <wps:cNvPr id="626" name="AutoShape 77"/>
                      <wps:cNvCnPr>
                        <a:cxnSpLocks noChangeShapeType="1"/>
                      </wps:cNvCnPr>
                      <wps:spPr bwMode="auto">
                        <a:xfrm flipV="1">
                          <a:off x="2111" y="15387"/>
                          <a:ext cx="0" cy="441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27" name="Rectangle 78"/>
                      <wps:cNvSpPr>
                        <a:spLocks noChangeArrowheads="1"/>
                      </wps:cNvSpPr>
                      <wps:spPr bwMode="auto">
                        <a:xfrm>
                          <a:off x="1743" y="14699"/>
                          <a:ext cx="688" cy="68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1400E4" w:rsidRDefault="001400E4">
                            <w:pPr>
                              <w:pStyle w:val="Stopka"/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22"/>
                                <w:szCs w:val="21"/>
                              </w:rPr>
                              <w:fldChar w:fldCharType="begin"/>
                            </w:r>
                            <w:r>
                              <w:instrText>PAGE    \* MERGEFORMAT</w:instrText>
                            </w:r>
                            <w:r>
                              <w:rPr>
                                <w:sz w:val="22"/>
                                <w:szCs w:val="21"/>
                              </w:rPr>
                              <w:fldChar w:fldCharType="separate"/>
                            </w:r>
                            <w:r w:rsidR="00A93E55" w:rsidRPr="00A93E55">
                              <w:rPr>
                                <w:noProof/>
                                <w:sz w:val="16"/>
                                <w:szCs w:val="16"/>
                              </w:rPr>
                              <w:t>2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upa 80" o:spid="_x0000_s1092" style="position:absolute;margin-left:494pt;margin-top:784.95pt;width:34.4pt;height:56.45pt;z-index:251660800;mso-position-horizontal-relative:margin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77" o:spid="_x0000_s1093" type="#_x0000_t32" style="position:absolute;left:2111;top:15387;width:0;height:44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6hPkcMAAADcAAAADwAAAGRycy9kb3ducmV2LnhtbESPQYvCMBSE78L+h/AW9qbpCluXahRZ&#10;EHoR0bqeH82zrTYvpYm1+uuNIHgcZuYbZrboTS06al1lWcH3KAJBnFtdcaFgn62GvyCcR9ZYWyYF&#10;N3KwmH8MZphoe+UtdTtfiABhl6CC0vsmkdLlJRl0I9sQB+9oW4M+yLaQusVrgJtajqMolgYrDgsl&#10;NvRXUn7eXYyCn3RiTi7Ntncvs/WhqzfN5V8q9fXZL6cgPPX+HX61U60gHsfwPBOOgJw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eoT5HDAAAA3AAAAA8AAAAAAAAAAAAA&#10;AAAAoQIAAGRycy9kb3ducmV2LnhtbFBLBQYAAAAABAAEAPkAAACRAwAAAAA=&#10;" strokecolor="#7f7f7f"/>
              <v:rect id="Rectangle 78" o:spid="_x0000_s1094" style="position:absolute;left:1743;top:14699;width:688;height:68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0mE8YA&#10;AADcAAAADwAAAGRycy9kb3ducmV2LnhtbESPQWvCQBSE7wX/w/KE3upGD7ZGV5HYQqEXq6Xa2yP7&#10;mo3Jvg3ZbRL/fbcg9DjMzDfMajPYWnTU+tKxgukkAUGcO11yoeDj+PLwBMIHZI21Y1JwJQ+b9ehu&#10;hal2Pb9TdwiFiBD2KSowITSplD43ZNFPXEMcvW/XWgxRtoXULfYRbms5S5K5tFhyXDDYUGYorw4/&#10;VkFldpfnt+qanfmzy0770C++Tnul7sfDdgki0BD+w7f2q1Ywnz3C35l4BOT6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K0mE8YAAADcAAAADwAAAAAAAAAAAAAAAACYAgAAZHJz&#10;L2Rvd25yZXYueG1sUEsFBgAAAAAEAAQA9QAAAIsDAAAAAA==&#10;" filled="f" strokecolor="#7f7f7f">
                <v:textbox>
                  <w:txbxContent>
                    <w:p w:rsidR="001400E4" w:rsidRDefault="001400E4">
                      <w:pPr>
                        <w:pStyle w:val="Stopka"/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22"/>
                          <w:szCs w:val="21"/>
                        </w:rPr>
                        <w:fldChar w:fldCharType="begin"/>
                      </w:r>
                      <w:r>
                        <w:instrText>PAGE    \* MERGEFORMAT</w:instrText>
                      </w:r>
                      <w:r>
                        <w:rPr>
                          <w:sz w:val="22"/>
                          <w:szCs w:val="21"/>
                        </w:rPr>
                        <w:fldChar w:fldCharType="separate"/>
                      </w:r>
                      <w:r w:rsidR="00A93E55" w:rsidRPr="00A93E55">
                        <w:rPr>
                          <w:noProof/>
                          <w:sz w:val="16"/>
                          <w:szCs w:val="16"/>
                        </w:rPr>
                        <w:t>2</w:t>
                      </w:r>
                      <w:r>
                        <w:rPr>
                          <w:sz w:val="16"/>
                          <w:szCs w:val="16"/>
                        </w:rPr>
                        <w:fldChar w:fldCharType="end"/>
                      </w:r>
                    </w:p>
                  </w:txbxContent>
                </v:textbox>
              </v:rect>
              <w10:wrap anchorx="margin" anchory="page"/>
            </v:group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91A6E" w:rsidRDefault="00C1044D" w:rsidP="00391A6E">
    <w:pPr>
      <w:pStyle w:val="Stopka"/>
      <w:ind w:hanging="990"/>
    </w:pPr>
    <w:r>
      <w:rPr>
        <w:noProof/>
      </w:rPr>
      <w:drawing>
        <wp:anchor distT="0" distB="0" distL="114300" distR="114300" simplePos="0" relativeHeight="251658752" behindDoc="1" locked="0" layoutInCell="1" allowOverlap="1">
          <wp:simplePos x="0" y="0"/>
          <wp:positionH relativeFrom="column">
            <wp:posOffset>-768350</wp:posOffset>
          </wp:positionH>
          <wp:positionV relativeFrom="paragraph">
            <wp:posOffset>-1257935</wp:posOffset>
          </wp:positionV>
          <wp:extent cx="6772275" cy="1652270"/>
          <wp:effectExtent l="0" t="0" r="9525" b="5080"/>
          <wp:wrapNone/>
          <wp:docPr id="7" name="Obraz 21" descr="number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1" descr="number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72275" cy="16522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F639E" w:rsidRDefault="00DF639E">
      <w:pPr>
        <w:spacing w:after="0" w:line="240" w:lineRule="auto"/>
      </w:pPr>
      <w:r>
        <w:separator/>
      </w:r>
    </w:p>
  </w:footnote>
  <w:footnote w:type="continuationSeparator" w:id="0">
    <w:p w:rsidR="00DF639E" w:rsidRDefault="00DF639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2641F" w:rsidRDefault="00C1044D">
    <w:pPr>
      <w:pStyle w:val="Nagwek"/>
    </w:pPr>
    <w:r>
      <w:rPr>
        <w:noProof/>
      </w:rPr>
      <mc:AlternateContent>
        <mc:Choice Requires="wps">
          <w:drawing>
            <wp:anchor distT="0" distB="0" distL="114300" distR="114300" simplePos="0" relativeHeight="251655680" behindDoc="0" locked="0" layoutInCell="1" allowOverlap="1">
              <wp:simplePos x="0" y="0"/>
              <wp:positionH relativeFrom="page">
                <wp:posOffset>6965315</wp:posOffset>
              </wp:positionH>
              <wp:positionV relativeFrom="page">
                <wp:posOffset>2940050</wp:posOffset>
              </wp:positionV>
              <wp:extent cx="409575" cy="4812030"/>
              <wp:effectExtent l="0" t="0" r="0" b="7620"/>
              <wp:wrapNone/>
              <wp:docPr id="54" name="Pole tekstowe 39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409575" cy="48120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666666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B2641F" w:rsidRPr="002C4363" w:rsidRDefault="006E6451">
                          <w:pPr>
                            <w:jc w:val="center"/>
                            <w:rPr>
                              <w:color w:val="FFFFFF"/>
                            </w:rPr>
                          </w:pPr>
                          <w:r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  <w:t>Rozwiązywanie zadań tekstowych</w:t>
                          </w:r>
                          <w:r w:rsidR="00A45772" w:rsidRPr="002C4363">
                            <w:rPr>
                              <w:color w:val="FFFFFF"/>
                            </w:rPr>
                            <w:t xml:space="preserve"> </w:t>
                          </w:r>
                          <w:r w:rsidR="00A45772">
                            <w:rPr>
                              <w:color w:val="FFFFFF"/>
                            </w:rPr>
                            <w:t xml:space="preserve"> </w:t>
                          </w:r>
                          <w:r w:rsidR="00B2641F" w:rsidRPr="002C4363">
                            <w:rPr>
                              <w:color w:val="FFFFFF"/>
                            </w:rPr>
                            <w:t>Klasa 4</w:t>
                          </w:r>
                        </w:p>
                        <w:p w:rsidR="00B2641F" w:rsidRPr="002C4363" w:rsidRDefault="00B2641F">
                          <w:pPr>
                            <w:jc w:val="center"/>
                            <w:rPr>
                              <w:color w:val="FFFFFF"/>
                            </w:rPr>
                          </w:pPr>
                        </w:p>
                      </w:txbxContent>
                    </wps:txbx>
                    <wps:bodyPr rot="0" vert="vert270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Pole tekstowe 395" o:spid="_x0000_s1090" type="#_x0000_t202" style="position:absolute;margin-left:548.45pt;margin-top:231.5pt;width:32.25pt;height:378.9pt;z-index:25165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" filled="f" fillcolor="#666" stroked="f" strokeweight=".5pt">
              <v:path arrowok="t"/>
              <v:textbox style="layout-flow:vertical;mso-layout-flow-alt:bottom-to-top">
                <w:txbxContent>
                  <w:p w:rsidR="00B2641F" w:rsidRPr="002C4363" w:rsidRDefault="006E6451">
                    <w:pPr>
                      <w:jc w:val="center"/>
                      <w:rPr>
                        <w:color w:val="FFFFFF"/>
                      </w:rPr>
                    </w:pPr>
                    <w:r>
                      <w:rPr>
                        <w:rFonts w:ascii="Times New Roman" w:hAnsi="Times New Roman"/>
                        <w:sz w:val="24"/>
                        <w:szCs w:val="24"/>
                      </w:rPr>
                      <w:t>Rozwiązywanie zadań tekstowych</w:t>
                    </w:r>
                    <w:r w:rsidR="00A45772" w:rsidRPr="002C4363">
                      <w:rPr>
                        <w:color w:val="FFFFFF"/>
                      </w:rPr>
                      <w:t xml:space="preserve"> </w:t>
                    </w:r>
                    <w:r w:rsidR="00A45772">
                      <w:rPr>
                        <w:color w:val="FFFFFF"/>
                      </w:rPr>
                      <w:t xml:space="preserve"> </w:t>
                    </w:r>
                    <w:r w:rsidR="00B2641F" w:rsidRPr="002C4363">
                      <w:rPr>
                        <w:color w:val="FFFFFF"/>
                      </w:rPr>
                      <w:t>Klasa 4</w:t>
                    </w:r>
                  </w:p>
                  <w:p w:rsidR="00B2641F" w:rsidRPr="002C4363" w:rsidRDefault="00B2641F">
                    <w:pPr>
                      <w:jc w:val="center"/>
                      <w:rPr>
                        <w:color w:val="FFFFFF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4656" behindDoc="1" locked="0" layoutInCell="1" allowOverlap="1">
              <wp:simplePos x="0" y="0"/>
              <wp:positionH relativeFrom="page">
                <wp:posOffset>6880225</wp:posOffset>
              </wp:positionH>
              <wp:positionV relativeFrom="page">
                <wp:posOffset>0</wp:posOffset>
              </wp:positionV>
              <wp:extent cx="680720" cy="10692765"/>
              <wp:effectExtent l="0" t="0" r="43180" b="51435"/>
              <wp:wrapNone/>
              <wp:docPr id="53" name="Prostokąt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80720" cy="10692765"/>
                      </a:xfrm>
                      <a:prstGeom prst="rect">
                        <a:avLst/>
                      </a:prstGeom>
                      <a:gradFill rotWithShape="0">
                        <a:gsLst>
                          <a:gs pos="0">
                            <a:srgbClr val="C2D69B"/>
                          </a:gs>
                          <a:gs pos="50000">
                            <a:srgbClr val="9BBB59"/>
                          </a:gs>
                          <a:gs pos="100000">
                            <a:srgbClr val="C2D69B"/>
                          </a:gs>
                        </a:gsLst>
                        <a:lin ang="5400000" scaled="1"/>
                      </a:gradFill>
                      <a:ln w="12700" cap="flat" cmpd="sng" algn="ctr">
                        <a:solidFill>
                          <a:srgbClr val="9BBB59"/>
                        </a:solidFill>
                        <a:prstDash val="solid"/>
                        <a:miter lim="800000"/>
                        <a:headEnd/>
                        <a:tailEnd/>
                      </a:ln>
                      <a:effectLst>
                        <a:outerShdw dist="28398" dir="3806097" algn="ctr" rotWithShape="0">
                          <a:srgbClr val="4E6128"/>
                        </a:outerShdw>
                      </a:effectLst>
                    </wps:spPr>
                    <wps:txbx>
                      <w:txbxContent>
                        <w:p w:rsidR="00B2641F" w:rsidRDefault="00B2641F">
                          <w:pPr>
                            <w:rPr>
                              <w:rFonts w:eastAsia="Times New Roman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Prostokąt 4" o:spid="_x0000_s1091" style="position:absolute;margin-left:541.75pt;margin-top:0;width:53.6pt;height:841.95pt;z-index:-25166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" fillcolor="#c2d69b" strokecolor="#9bbb59" strokeweight="1pt">
              <v:fill color2="#9bbb59" focus="50%" type="gradient"/>
              <v:shadow on="t" color="#4e6128" offset="1pt"/>
              <v:path arrowok="t"/>
              <v:textbox>
                <w:txbxContent>
                  <w:p w:rsidR="00B2641F" w:rsidRDefault="00B2641F">
                    <w:pPr>
                      <w:rPr>
                        <w:rFonts w:eastAsia="Times New Roman"/>
                      </w:rPr>
                    </w:pPr>
                  </w:p>
                </w:txbxContent>
              </v:textbox>
              <w10:wrap anchorx="page" anchory="page"/>
            </v:rect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2641F" w:rsidRDefault="00C1044D" w:rsidP="008D3515">
    <w:pPr>
      <w:pStyle w:val="Nagwek"/>
      <w:tabs>
        <w:tab w:val="clear" w:pos="4320"/>
        <w:tab w:val="clear" w:pos="8640"/>
        <w:tab w:val="left" w:pos="3918"/>
      </w:tabs>
    </w:pPr>
    <w:r>
      <w:rPr>
        <w:noProof/>
      </w:rPr>
      <mc:AlternateContent>
        <mc:Choice Requires="wps">
          <w:drawing>
            <wp:anchor distT="0" distB="0" distL="114300" distR="114300" simplePos="0" relativeHeight="251657728" behindDoc="0" locked="0" layoutInCell="1" allowOverlap="1">
              <wp:simplePos x="0" y="0"/>
              <wp:positionH relativeFrom="page">
                <wp:posOffset>7012940</wp:posOffset>
              </wp:positionH>
              <wp:positionV relativeFrom="page">
                <wp:posOffset>2940050</wp:posOffset>
              </wp:positionV>
              <wp:extent cx="409575" cy="4812030"/>
              <wp:effectExtent l="0" t="0" r="0" b="7620"/>
              <wp:wrapNone/>
              <wp:docPr id="51" name="Pole tekstow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409575" cy="48120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666666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B2641F" w:rsidRPr="0038484B" w:rsidRDefault="006F45E2">
                          <w:pPr>
                            <w:jc w:val="center"/>
                            <w:rPr>
                              <w:color w:val="FFFFFF"/>
                            </w:rPr>
                          </w:pPr>
                          <w:r w:rsidRPr="007F6E27"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  <w:t>Odejmowanie pamięciowe</w:t>
                          </w:r>
                          <w:r w:rsidR="00B2641F"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  <w:t>.</w:t>
                          </w:r>
                          <w:r w:rsidR="00B2641F" w:rsidRPr="00E17053">
                            <w:rPr>
                              <w:rFonts w:ascii="Times New Roman" w:hAnsi="Times New Roman"/>
                              <w:color w:val="FFFFFF"/>
                              <w:sz w:val="24"/>
                              <w:szCs w:val="24"/>
                            </w:rPr>
                            <w:t xml:space="preserve"> </w:t>
                          </w:r>
                          <w:r w:rsidR="00B2641F" w:rsidRPr="0038484B">
                            <w:rPr>
                              <w:rFonts w:ascii="Times New Roman" w:hAnsi="Times New Roman"/>
                              <w:color w:val="FFFFFF"/>
                              <w:sz w:val="24"/>
                              <w:szCs w:val="24"/>
                            </w:rPr>
                            <w:t>Klasa 4</w:t>
                          </w:r>
                        </w:p>
                        <w:p w:rsidR="00B2641F" w:rsidRPr="0038484B" w:rsidRDefault="00B2641F">
                          <w:pPr>
                            <w:jc w:val="center"/>
                            <w:rPr>
                              <w:color w:val="FFFFFF"/>
                            </w:rPr>
                          </w:pPr>
                        </w:p>
                      </w:txbxContent>
                    </wps:txbx>
                    <wps:bodyPr rot="0" vert="vert270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Pole tekstowe 3" o:spid="_x0000_s1095" type="#_x0000_t202" style="position:absolute;margin-left:552.2pt;margin-top:231.5pt;width:32.25pt;height:378.9pt;z-index:25165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" filled="f" fillcolor="#666" stroked="f" strokeweight=".5pt">
              <v:path arrowok="t"/>
              <v:textbox style="layout-flow:vertical;mso-layout-flow-alt:bottom-to-top">
                <w:txbxContent>
                  <w:p w:rsidR="00B2641F" w:rsidRPr="0038484B" w:rsidRDefault="006F45E2">
                    <w:pPr>
                      <w:jc w:val="center"/>
                      <w:rPr>
                        <w:color w:val="FFFFFF"/>
                      </w:rPr>
                    </w:pPr>
                    <w:r w:rsidRPr="007F6E27">
                      <w:rPr>
                        <w:rFonts w:ascii="Times New Roman" w:hAnsi="Times New Roman"/>
                        <w:sz w:val="24"/>
                        <w:szCs w:val="24"/>
                      </w:rPr>
                      <w:t>Odejmowanie pamięciowe</w:t>
                    </w:r>
                    <w:r w:rsidR="00B2641F">
                      <w:rPr>
                        <w:rFonts w:ascii="Times New Roman" w:hAnsi="Times New Roman"/>
                        <w:sz w:val="24"/>
                        <w:szCs w:val="24"/>
                      </w:rPr>
                      <w:t>.</w:t>
                    </w:r>
                    <w:r w:rsidR="00B2641F" w:rsidRPr="00E17053">
                      <w:rPr>
                        <w:rFonts w:ascii="Times New Roman" w:hAnsi="Times New Roman"/>
                        <w:color w:val="FFFFFF"/>
                        <w:sz w:val="24"/>
                        <w:szCs w:val="24"/>
                      </w:rPr>
                      <w:t xml:space="preserve"> </w:t>
                    </w:r>
                    <w:r w:rsidR="00B2641F" w:rsidRPr="0038484B">
                      <w:rPr>
                        <w:rFonts w:ascii="Times New Roman" w:hAnsi="Times New Roman"/>
                        <w:color w:val="FFFFFF"/>
                        <w:sz w:val="24"/>
                        <w:szCs w:val="24"/>
                      </w:rPr>
                      <w:t>Klasa 4</w:t>
                    </w:r>
                  </w:p>
                  <w:p w:rsidR="00B2641F" w:rsidRPr="0038484B" w:rsidRDefault="00B2641F">
                    <w:pPr>
                      <w:jc w:val="center"/>
                      <w:rPr>
                        <w:color w:val="FFFFFF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6704" behindDoc="1" locked="0" layoutInCell="1" allowOverlap="1">
              <wp:simplePos x="0" y="0"/>
              <wp:positionH relativeFrom="page">
                <wp:posOffset>6880225</wp:posOffset>
              </wp:positionH>
              <wp:positionV relativeFrom="page">
                <wp:posOffset>0</wp:posOffset>
              </wp:positionV>
              <wp:extent cx="680720" cy="10692765"/>
              <wp:effectExtent l="19050" t="19050" r="43180" b="51435"/>
              <wp:wrapNone/>
              <wp:docPr id="50" name="Prostokąt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80720" cy="10692765"/>
                      </a:xfrm>
                      <a:prstGeom prst="rect">
                        <a:avLst/>
                      </a:prstGeom>
                      <a:solidFill>
                        <a:srgbClr val="9BBB59"/>
                      </a:solidFill>
                      <a:ln w="38100" algn="ctr">
                        <a:solidFill>
                          <a:srgbClr val="F2F2F2"/>
                        </a:solidFill>
                        <a:miter lim="800000"/>
                        <a:headEnd/>
                        <a:tailEnd/>
                      </a:ln>
                      <a:effectLst>
                        <a:outerShdw dist="28398" dir="3806097" algn="ctr" rotWithShape="0">
                          <a:srgbClr val="4E6128">
                            <a:alpha val="50000"/>
                          </a:srgbClr>
                        </a:outerShdw>
                      </a:effectLst>
                    </wps:spPr>
                    <wps:txbx>
                      <w:txbxContent>
                        <w:p w:rsidR="00B20E1A" w:rsidRDefault="00B20E1A" w:rsidP="00B20E1A">
                          <w:pPr>
                            <w:rPr>
                              <w:rFonts w:eastAsia="Times New Roman"/>
                            </w:rPr>
                          </w:pPr>
                        </w:p>
                        <w:p w:rsidR="00B2641F" w:rsidRDefault="00B2641F">
                          <w:pPr>
                            <w:rPr>
                              <w:rFonts w:eastAsia="Times New Roman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096" style="position:absolute;margin-left:541.75pt;margin-top:0;width:53.6pt;height:841.95pt;z-index:-25165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" fillcolor="#9bbb59" strokecolor="#f2f2f2" strokeweight="3pt">
              <v:shadow on="t" color="#4e6128" opacity=".5" offset="1pt"/>
              <v:path arrowok="t"/>
              <v:textbox>
                <w:txbxContent>
                  <w:p w:rsidR="00B20E1A" w:rsidRDefault="00B20E1A" w:rsidP="00B20E1A">
                    <w:pPr>
                      <w:rPr>
                        <w:rFonts w:eastAsia="Times New Roman"/>
                      </w:rPr>
                    </w:pPr>
                  </w:p>
                  <w:p w:rsidR="00B2641F" w:rsidRDefault="00B2641F">
                    <w:pPr>
                      <w:rPr>
                        <w:rFonts w:eastAsia="Times New Roman"/>
                      </w:rPr>
                    </w:pPr>
                  </w:p>
                </w:txbxContent>
              </v:textbox>
              <w10:wrap anchorx="page" anchory="page"/>
            </v:rect>
          </w:pict>
        </mc:Fallback>
      </mc:AlternateContent>
    </w:r>
    <w:r w:rsidR="00B2641F"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0"/>
    <w:multiLevelType w:val="singleLevel"/>
    <w:tmpl w:val="E0C0C54A"/>
    <w:lvl w:ilvl="0">
      <w:start w:val="1"/>
      <w:numFmt w:val="bullet"/>
      <w:pStyle w:val="Listapunktowana5"/>
      <w:lvlText w:val="○"/>
      <w:lvlJc w:val="left"/>
      <w:pPr>
        <w:ind w:left="1800" w:hanging="360"/>
      </w:pPr>
      <w:rPr>
        <w:rFonts w:ascii="Monotype Corsiva" w:hAnsi="Monotype Corsiva" w:hint="default"/>
        <w:color w:val="9C007F"/>
      </w:rPr>
    </w:lvl>
  </w:abstractNum>
  <w:abstractNum w:abstractNumId="1">
    <w:nsid w:val="FFFFFF81"/>
    <w:multiLevelType w:val="singleLevel"/>
    <w:tmpl w:val="9A8A1DFA"/>
    <w:lvl w:ilvl="0">
      <w:start w:val="1"/>
      <w:numFmt w:val="bullet"/>
      <w:pStyle w:val="Listapunktowana4"/>
      <w:lvlText w:val=""/>
      <w:lvlJc w:val="left"/>
      <w:pPr>
        <w:ind w:left="1440" w:hanging="360"/>
      </w:pPr>
      <w:rPr>
        <w:rFonts w:ascii="Symbol" w:hAnsi="Symbol" w:hint="default"/>
        <w:color w:val="9C007F"/>
      </w:rPr>
    </w:lvl>
  </w:abstractNum>
  <w:abstractNum w:abstractNumId="2">
    <w:nsid w:val="FFFFFF82"/>
    <w:multiLevelType w:val="singleLevel"/>
    <w:tmpl w:val="4AAC3C4A"/>
    <w:lvl w:ilvl="0">
      <w:start w:val="1"/>
      <w:numFmt w:val="bullet"/>
      <w:pStyle w:val="Listapunktowana3"/>
      <w:lvlText w:val=""/>
      <w:lvlJc w:val="left"/>
      <w:pPr>
        <w:ind w:left="1080" w:hanging="360"/>
      </w:pPr>
      <w:rPr>
        <w:rFonts w:ascii="Symbol" w:hAnsi="Symbol" w:hint="default"/>
        <w:color w:val="FF388C"/>
      </w:rPr>
    </w:lvl>
  </w:abstractNum>
  <w:abstractNum w:abstractNumId="3">
    <w:nsid w:val="FFFFFF83"/>
    <w:multiLevelType w:val="singleLevel"/>
    <w:tmpl w:val="3EFA84BC"/>
    <w:lvl w:ilvl="0">
      <w:start w:val="1"/>
      <w:numFmt w:val="bullet"/>
      <w:pStyle w:val="Listapunktowana2"/>
      <w:lvlText w:val=""/>
      <w:lvlJc w:val="left"/>
      <w:pPr>
        <w:ind w:left="720" w:hanging="360"/>
      </w:pPr>
      <w:rPr>
        <w:rFonts w:ascii="Symbol" w:hAnsi="Symbol" w:hint="default"/>
        <w:color w:val="FF388C"/>
      </w:rPr>
    </w:lvl>
  </w:abstractNum>
  <w:abstractNum w:abstractNumId="4">
    <w:nsid w:val="FFFFFF89"/>
    <w:multiLevelType w:val="singleLevel"/>
    <w:tmpl w:val="3932A106"/>
    <w:lvl w:ilvl="0">
      <w:start w:val="1"/>
      <w:numFmt w:val="bullet"/>
      <w:pStyle w:val="Listapunktowana"/>
      <w:lvlText w:val=""/>
      <w:lvlJc w:val="left"/>
      <w:pPr>
        <w:ind w:left="360" w:hanging="360"/>
      </w:pPr>
      <w:rPr>
        <w:rFonts w:ascii="Symbol" w:hAnsi="Symbol" w:hint="default"/>
        <w:color w:val="FF388C"/>
      </w:rPr>
    </w:lvl>
  </w:abstractNum>
  <w:abstractNum w:abstractNumId="5">
    <w:nsid w:val="230C4453"/>
    <w:multiLevelType w:val="hybridMultilevel"/>
    <w:tmpl w:val="CA84DDE0"/>
    <w:lvl w:ilvl="0" w:tplc="64826E92">
      <w:start w:val="1"/>
      <w:numFmt w:val="decimal"/>
      <w:lvlText w:val="%1."/>
      <w:lvlJc w:val="left"/>
      <w:pPr>
        <w:ind w:left="720" w:hanging="360"/>
      </w:pPr>
      <w:rPr>
        <w:rFonts w:hint="default"/>
        <w:b/>
        <w:i w:val="0"/>
        <w:color w:val="E36C0A"/>
        <w:sz w:val="32"/>
        <w:szCs w:val="32"/>
      </w:rPr>
    </w:lvl>
    <w:lvl w:ilvl="1" w:tplc="BBDC6906">
      <w:start w:val="1"/>
      <w:numFmt w:val="lowerLetter"/>
      <w:lvlText w:val="%2)"/>
      <w:lvlJc w:val="left"/>
      <w:pPr>
        <w:ind w:left="1440" w:hanging="360"/>
      </w:pPr>
      <w:rPr>
        <w:rFonts w:hint="default"/>
        <w:color w:val="E36C0A" w:themeColor="accent6" w:themeShade="BF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9C02D16"/>
    <w:multiLevelType w:val="hybridMultilevel"/>
    <w:tmpl w:val="E20219A4"/>
    <w:lvl w:ilvl="0" w:tplc="BBDC6906">
      <w:start w:val="1"/>
      <w:numFmt w:val="lowerLetter"/>
      <w:lvlText w:val="%1)"/>
      <w:lvlJc w:val="left"/>
      <w:pPr>
        <w:ind w:left="720" w:hanging="360"/>
      </w:pPr>
      <w:rPr>
        <w:rFonts w:hint="default"/>
        <w:color w:val="E36C0A" w:themeColor="accent6" w:themeShade="BF"/>
      </w:rPr>
    </w:lvl>
    <w:lvl w:ilvl="1" w:tplc="BBDC6906">
      <w:start w:val="1"/>
      <w:numFmt w:val="lowerLetter"/>
      <w:lvlText w:val="%2)"/>
      <w:lvlJc w:val="left"/>
      <w:pPr>
        <w:ind w:left="1440" w:hanging="360"/>
      </w:pPr>
      <w:rPr>
        <w:rFonts w:hint="default"/>
        <w:color w:val="E36C0A" w:themeColor="accent6" w:themeShade="BF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58B0294"/>
    <w:multiLevelType w:val="hybridMultilevel"/>
    <w:tmpl w:val="6B6C7284"/>
    <w:lvl w:ilvl="0" w:tplc="64826E92">
      <w:start w:val="1"/>
      <w:numFmt w:val="decimal"/>
      <w:lvlText w:val="%1."/>
      <w:lvlJc w:val="left"/>
      <w:pPr>
        <w:ind w:left="644" w:hanging="360"/>
      </w:pPr>
      <w:rPr>
        <w:rFonts w:hint="default"/>
        <w:b/>
        <w:i w:val="0"/>
        <w:color w:val="E36C0A"/>
        <w:sz w:val="32"/>
        <w:szCs w:val="32"/>
      </w:rPr>
    </w:lvl>
    <w:lvl w:ilvl="1" w:tplc="922872FC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3"/>
  </w:num>
  <w:num w:numId="3">
    <w:abstractNumId w:val="2"/>
  </w:num>
  <w:num w:numId="4">
    <w:abstractNumId w:val="1"/>
  </w:num>
  <w:num w:numId="5">
    <w:abstractNumId w:val="0"/>
  </w:num>
  <w:num w:numId="6">
    <w:abstractNumId w:val="7"/>
  </w:num>
  <w:num w:numId="7">
    <w:abstractNumId w:val="6"/>
  </w:num>
  <w:num w:numId="8">
    <w:abstractNumId w:val="5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hideGrammaticalErrors/>
  <w:proofState w:spelling="clean"/>
  <w:attachedTemplate r:id="rId1"/>
  <w:defaultTabStop w:val="709"/>
  <w:hyphenationZone w:val="420"/>
  <w:drawingGridHorizontalSpacing w:val="110"/>
  <w:displayHorizontalDrawingGridEvery w:val="2"/>
  <w:characterSpacingControl w:val="doNotCompress"/>
  <w:hdrShapeDefaults>
    <o:shapedefaults v:ext="edit" spidmax="2049">
      <o:colormru v:ext="edit" colors="#6f3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D3515"/>
    <w:rsid w:val="00002161"/>
    <w:rsid w:val="00006703"/>
    <w:rsid w:val="00014630"/>
    <w:rsid w:val="00014BE1"/>
    <w:rsid w:val="000242FB"/>
    <w:rsid w:val="00024628"/>
    <w:rsid w:val="00026B64"/>
    <w:rsid w:val="000335B4"/>
    <w:rsid w:val="00034A5D"/>
    <w:rsid w:val="00057154"/>
    <w:rsid w:val="00057357"/>
    <w:rsid w:val="00060DF6"/>
    <w:rsid w:val="00061311"/>
    <w:rsid w:val="00071C70"/>
    <w:rsid w:val="00076A0C"/>
    <w:rsid w:val="000971A1"/>
    <w:rsid w:val="000A0867"/>
    <w:rsid w:val="000A2600"/>
    <w:rsid w:val="000C3545"/>
    <w:rsid w:val="000D10B5"/>
    <w:rsid w:val="000D1D6A"/>
    <w:rsid w:val="000E4DE2"/>
    <w:rsid w:val="000E7550"/>
    <w:rsid w:val="001051BC"/>
    <w:rsid w:val="001160C8"/>
    <w:rsid w:val="00135A05"/>
    <w:rsid w:val="001400E4"/>
    <w:rsid w:val="00155D95"/>
    <w:rsid w:val="00162F6D"/>
    <w:rsid w:val="001749F4"/>
    <w:rsid w:val="00185C0E"/>
    <w:rsid w:val="00190708"/>
    <w:rsid w:val="001914FB"/>
    <w:rsid w:val="00193CE8"/>
    <w:rsid w:val="001A18F1"/>
    <w:rsid w:val="001B3C03"/>
    <w:rsid w:val="001F0A36"/>
    <w:rsid w:val="00200894"/>
    <w:rsid w:val="002011E6"/>
    <w:rsid w:val="002152B5"/>
    <w:rsid w:val="00216359"/>
    <w:rsid w:val="00231F5F"/>
    <w:rsid w:val="00237873"/>
    <w:rsid w:val="002411EC"/>
    <w:rsid w:val="00241DB3"/>
    <w:rsid w:val="00267346"/>
    <w:rsid w:val="00276141"/>
    <w:rsid w:val="00282A47"/>
    <w:rsid w:val="002843F1"/>
    <w:rsid w:val="002957F1"/>
    <w:rsid w:val="002B424A"/>
    <w:rsid w:val="002B65A3"/>
    <w:rsid w:val="002C2BC9"/>
    <w:rsid w:val="002C4363"/>
    <w:rsid w:val="002E7CAF"/>
    <w:rsid w:val="003012F8"/>
    <w:rsid w:val="00313C00"/>
    <w:rsid w:val="00313C77"/>
    <w:rsid w:val="00322D94"/>
    <w:rsid w:val="003245E6"/>
    <w:rsid w:val="00335D2A"/>
    <w:rsid w:val="003367CA"/>
    <w:rsid w:val="0034678F"/>
    <w:rsid w:val="00363955"/>
    <w:rsid w:val="0036692F"/>
    <w:rsid w:val="00367BDF"/>
    <w:rsid w:val="003810ED"/>
    <w:rsid w:val="00382C0E"/>
    <w:rsid w:val="00384396"/>
    <w:rsid w:val="0038484B"/>
    <w:rsid w:val="0038487C"/>
    <w:rsid w:val="00384986"/>
    <w:rsid w:val="00386D66"/>
    <w:rsid w:val="00391A6E"/>
    <w:rsid w:val="003B51C4"/>
    <w:rsid w:val="003C2150"/>
    <w:rsid w:val="003C50D3"/>
    <w:rsid w:val="0043523E"/>
    <w:rsid w:val="00456B46"/>
    <w:rsid w:val="00483427"/>
    <w:rsid w:val="0048674D"/>
    <w:rsid w:val="00494865"/>
    <w:rsid w:val="00495CF1"/>
    <w:rsid w:val="004E612C"/>
    <w:rsid w:val="005127F1"/>
    <w:rsid w:val="00524E3C"/>
    <w:rsid w:val="00525657"/>
    <w:rsid w:val="00526002"/>
    <w:rsid w:val="00533D49"/>
    <w:rsid w:val="00541E77"/>
    <w:rsid w:val="00567D35"/>
    <w:rsid w:val="00573FD3"/>
    <w:rsid w:val="00576739"/>
    <w:rsid w:val="0058526E"/>
    <w:rsid w:val="0059065E"/>
    <w:rsid w:val="005965CF"/>
    <w:rsid w:val="00597AC4"/>
    <w:rsid w:val="005A522C"/>
    <w:rsid w:val="005B3020"/>
    <w:rsid w:val="005B3E89"/>
    <w:rsid w:val="005C0538"/>
    <w:rsid w:val="005C1B24"/>
    <w:rsid w:val="005D1E81"/>
    <w:rsid w:val="005E1805"/>
    <w:rsid w:val="005E31C7"/>
    <w:rsid w:val="005E5D03"/>
    <w:rsid w:val="00602A02"/>
    <w:rsid w:val="006055F4"/>
    <w:rsid w:val="006369DA"/>
    <w:rsid w:val="00656333"/>
    <w:rsid w:val="0066326B"/>
    <w:rsid w:val="00670B64"/>
    <w:rsid w:val="00674085"/>
    <w:rsid w:val="006C3566"/>
    <w:rsid w:val="006D3270"/>
    <w:rsid w:val="006E6451"/>
    <w:rsid w:val="006F0410"/>
    <w:rsid w:val="006F45E2"/>
    <w:rsid w:val="006F542C"/>
    <w:rsid w:val="006F7F39"/>
    <w:rsid w:val="0070112E"/>
    <w:rsid w:val="00710464"/>
    <w:rsid w:val="007137D8"/>
    <w:rsid w:val="0072290E"/>
    <w:rsid w:val="00723E7A"/>
    <w:rsid w:val="007404D3"/>
    <w:rsid w:val="00744622"/>
    <w:rsid w:val="00784236"/>
    <w:rsid w:val="00786B2F"/>
    <w:rsid w:val="007A1EF6"/>
    <w:rsid w:val="007A5143"/>
    <w:rsid w:val="007B4978"/>
    <w:rsid w:val="007D0166"/>
    <w:rsid w:val="007F7E19"/>
    <w:rsid w:val="00822FD0"/>
    <w:rsid w:val="00843353"/>
    <w:rsid w:val="00850ED2"/>
    <w:rsid w:val="0086594A"/>
    <w:rsid w:val="0087262D"/>
    <w:rsid w:val="00875826"/>
    <w:rsid w:val="008A2553"/>
    <w:rsid w:val="008C3BDB"/>
    <w:rsid w:val="008D3515"/>
    <w:rsid w:val="008E0E29"/>
    <w:rsid w:val="008E3144"/>
    <w:rsid w:val="008F2AF5"/>
    <w:rsid w:val="008F7EA5"/>
    <w:rsid w:val="0092452D"/>
    <w:rsid w:val="00937563"/>
    <w:rsid w:val="00942478"/>
    <w:rsid w:val="009554A9"/>
    <w:rsid w:val="0095731E"/>
    <w:rsid w:val="00961005"/>
    <w:rsid w:val="00965137"/>
    <w:rsid w:val="00986499"/>
    <w:rsid w:val="00995842"/>
    <w:rsid w:val="009A011D"/>
    <w:rsid w:val="009A0611"/>
    <w:rsid w:val="009A3D98"/>
    <w:rsid w:val="009A605F"/>
    <w:rsid w:val="009B0D77"/>
    <w:rsid w:val="009B10EC"/>
    <w:rsid w:val="009B1785"/>
    <w:rsid w:val="009B41E8"/>
    <w:rsid w:val="009B5179"/>
    <w:rsid w:val="009B5BE8"/>
    <w:rsid w:val="009C2C3D"/>
    <w:rsid w:val="009D1405"/>
    <w:rsid w:val="009D7510"/>
    <w:rsid w:val="009E4734"/>
    <w:rsid w:val="009F608D"/>
    <w:rsid w:val="009F6C8B"/>
    <w:rsid w:val="00A0761B"/>
    <w:rsid w:val="00A10120"/>
    <w:rsid w:val="00A105F4"/>
    <w:rsid w:val="00A34B26"/>
    <w:rsid w:val="00A427B3"/>
    <w:rsid w:val="00A45772"/>
    <w:rsid w:val="00A65BF4"/>
    <w:rsid w:val="00A70E60"/>
    <w:rsid w:val="00A8324F"/>
    <w:rsid w:val="00A851AE"/>
    <w:rsid w:val="00A93E55"/>
    <w:rsid w:val="00A94B7C"/>
    <w:rsid w:val="00AB20C3"/>
    <w:rsid w:val="00AB5BDA"/>
    <w:rsid w:val="00AB728F"/>
    <w:rsid w:val="00AB791E"/>
    <w:rsid w:val="00AC5703"/>
    <w:rsid w:val="00AD0E2A"/>
    <w:rsid w:val="00AD213D"/>
    <w:rsid w:val="00B20264"/>
    <w:rsid w:val="00B20E1A"/>
    <w:rsid w:val="00B2641F"/>
    <w:rsid w:val="00B2712A"/>
    <w:rsid w:val="00B528D2"/>
    <w:rsid w:val="00B55938"/>
    <w:rsid w:val="00B67C58"/>
    <w:rsid w:val="00B725F1"/>
    <w:rsid w:val="00B76FB4"/>
    <w:rsid w:val="00B77A38"/>
    <w:rsid w:val="00B80411"/>
    <w:rsid w:val="00BB740B"/>
    <w:rsid w:val="00BC3506"/>
    <w:rsid w:val="00BE37E4"/>
    <w:rsid w:val="00BE75CE"/>
    <w:rsid w:val="00C1044D"/>
    <w:rsid w:val="00C4260D"/>
    <w:rsid w:val="00C56F1F"/>
    <w:rsid w:val="00C73DB8"/>
    <w:rsid w:val="00C75285"/>
    <w:rsid w:val="00C86A10"/>
    <w:rsid w:val="00CA60E8"/>
    <w:rsid w:val="00CC4027"/>
    <w:rsid w:val="00CD4929"/>
    <w:rsid w:val="00CE577E"/>
    <w:rsid w:val="00D00048"/>
    <w:rsid w:val="00D21E13"/>
    <w:rsid w:val="00D237C0"/>
    <w:rsid w:val="00D24FA6"/>
    <w:rsid w:val="00D3383F"/>
    <w:rsid w:val="00D36EC9"/>
    <w:rsid w:val="00D61106"/>
    <w:rsid w:val="00D623FB"/>
    <w:rsid w:val="00D62D67"/>
    <w:rsid w:val="00D6553D"/>
    <w:rsid w:val="00D75403"/>
    <w:rsid w:val="00D90B1D"/>
    <w:rsid w:val="00DB718D"/>
    <w:rsid w:val="00DC28F1"/>
    <w:rsid w:val="00DF639E"/>
    <w:rsid w:val="00E04B0E"/>
    <w:rsid w:val="00E108FB"/>
    <w:rsid w:val="00E13D1C"/>
    <w:rsid w:val="00E13F30"/>
    <w:rsid w:val="00E17053"/>
    <w:rsid w:val="00E272AE"/>
    <w:rsid w:val="00E325C2"/>
    <w:rsid w:val="00E32EC0"/>
    <w:rsid w:val="00E337F2"/>
    <w:rsid w:val="00E456ED"/>
    <w:rsid w:val="00E4620A"/>
    <w:rsid w:val="00E46BF4"/>
    <w:rsid w:val="00E6075E"/>
    <w:rsid w:val="00EB0AAB"/>
    <w:rsid w:val="00EC015C"/>
    <w:rsid w:val="00EC0774"/>
    <w:rsid w:val="00EC4C37"/>
    <w:rsid w:val="00EC6BF1"/>
    <w:rsid w:val="00ED65FA"/>
    <w:rsid w:val="00EE2B0C"/>
    <w:rsid w:val="00EF6334"/>
    <w:rsid w:val="00F13A03"/>
    <w:rsid w:val="00F42F1F"/>
    <w:rsid w:val="00F53D26"/>
    <w:rsid w:val="00F541B2"/>
    <w:rsid w:val="00F6262A"/>
    <w:rsid w:val="00F65C84"/>
    <w:rsid w:val="00F93220"/>
    <w:rsid w:val="00FA3D50"/>
    <w:rsid w:val="00FC3E79"/>
    <w:rsid w:val="00FC485E"/>
    <w:rsid w:val="00FF1E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o:colormru v:ext="edit" colors="#6f3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semiHidden="0" w:uiPriority="39" w:unhideWhenUsed="0" w:qFormat="1"/>
  </w:latentStyles>
  <w:style w:type="paragraph" w:default="1" w:styleId="Normalny">
    <w:name w:val="Normal"/>
    <w:qFormat/>
    <w:rsid w:val="008D3515"/>
    <w:pPr>
      <w:spacing w:after="160" w:line="259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uiPriority w:val="9"/>
    <w:qFormat/>
    <w:pPr>
      <w:keepNext/>
      <w:keepLines/>
      <w:spacing w:before="360" w:after="0" w:line="240" w:lineRule="auto"/>
      <w:outlineLvl w:val="0"/>
    </w:pPr>
    <w:rPr>
      <w:rFonts w:ascii="Cambria" w:eastAsia="Times New Roman" w:hAnsi="Cambria"/>
      <w:bCs/>
      <w:color w:val="FF388C"/>
      <w:sz w:val="32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uiPriority w:val="9"/>
    <w:qFormat/>
    <w:pPr>
      <w:keepNext/>
      <w:keepLines/>
      <w:spacing w:before="120" w:after="0" w:line="240" w:lineRule="auto"/>
      <w:outlineLvl w:val="1"/>
    </w:pPr>
    <w:rPr>
      <w:rFonts w:ascii="Cambria" w:eastAsia="Times New Roman" w:hAnsi="Cambria"/>
      <w:bCs/>
      <w:color w:val="666666"/>
      <w:sz w:val="28"/>
      <w:szCs w:val="28"/>
      <w:lang w:eastAsia="pl-PL"/>
    </w:rPr>
  </w:style>
  <w:style w:type="paragraph" w:styleId="Nagwek3">
    <w:name w:val="heading 3"/>
    <w:basedOn w:val="Normalny"/>
    <w:next w:val="Normalny"/>
    <w:link w:val="Nagwek3Znak"/>
    <w:uiPriority w:val="9"/>
    <w:qFormat/>
    <w:pPr>
      <w:keepNext/>
      <w:keepLines/>
      <w:spacing w:before="20" w:after="0" w:line="240" w:lineRule="auto"/>
      <w:outlineLvl w:val="2"/>
    </w:pPr>
    <w:rPr>
      <w:rFonts w:eastAsia="Times New Roman"/>
      <w:b/>
      <w:bCs/>
      <w:color w:val="FF388C"/>
      <w:sz w:val="24"/>
      <w:lang w:eastAsia="pl-PL"/>
    </w:rPr>
  </w:style>
  <w:style w:type="paragraph" w:styleId="Nagwek4">
    <w:name w:val="heading 4"/>
    <w:basedOn w:val="Normalny"/>
    <w:next w:val="Normalny"/>
    <w:link w:val="Nagwek4Znak"/>
    <w:uiPriority w:val="9"/>
    <w:qFormat/>
    <w:pPr>
      <w:keepNext/>
      <w:keepLines/>
      <w:spacing w:before="200" w:after="0" w:line="264" w:lineRule="auto"/>
      <w:outlineLvl w:val="3"/>
    </w:pPr>
    <w:rPr>
      <w:rFonts w:ascii="Cambria" w:eastAsia="Times New Roman" w:hAnsi="Cambria"/>
      <w:b/>
      <w:bCs/>
      <w:i/>
      <w:iCs/>
      <w:color w:val="FF388C"/>
      <w:lang w:eastAsia="pl-PL"/>
    </w:rPr>
  </w:style>
  <w:style w:type="paragraph" w:styleId="Nagwek5">
    <w:name w:val="heading 5"/>
    <w:basedOn w:val="Normalny"/>
    <w:next w:val="Normalny"/>
    <w:link w:val="Nagwek5Znak"/>
    <w:uiPriority w:val="9"/>
    <w:qFormat/>
    <w:pPr>
      <w:keepNext/>
      <w:keepLines/>
      <w:spacing w:before="200" w:after="0" w:line="264" w:lineRule="auto"/>
      <w:outlineLvl w:val="4"/>
    </w:pPr>
    <w:rPr>
      <w:rFonts w:ascii="Cambria" w:eastAsia="Times New Roman" w:hAnsi="Cambria"/>
      <w:color w:val="FF388C"/>
      <w:lang w:eastAsia="pl-PL"/>
    </w:rPr>
  </w:style>
  <w:style w:type="paragraph" w:styleId="Nagwek6">
    <w:name w:val="heading 6"/>
    <w:basedOn w:val="Normalny"/>
    <w:next w:val="Normalny"/>
    <w:link w:val="Nagwek6Znak"/>
    <w:uiPriority w:val="9"/>
    <w:qFormat/>
    <w:pPr>
      <w:keepNext/>
      <w:keepLines/>
      <w:spacing w:before="200" w:after="0" w:line="264" w:lineRule="auto"/>
      <w:outlineLvl w:val="5"/>
    </w:pPr>
    <w:rPr>
      <w:rFonts w:ascii="Cambria" w:eastAsia="Times New Roman" w:hAnsi="Cambria"/>
      <w:i/>
      <w:iCs/>
      <w:color w:val="FF388C"/>
      <w:lang w:eastAsia="pl-PL"/>
    </w:rPr>
  </w:style>
  <w:style w:type="paragraph" w:styleId="Nagwek7">
    <w:name w:val="heading 7"/>
    <w:basedOn w:val="Normalny"/>
    <w:next w:val="Normalny"/>
    <w:link w:val="Nagwek7Znak"/>
    <w:uiPriority w:val="9"/>
    <w:qFormat/>
    <w:pPr>
      <w:keepNext/>
      <w:keepLines/>
      <w:spacing w:before="200" w:after="0" w:line="264" w:lineRule="auto"/>
      <w:outlineLvl w:val="6"/>
    </w:pPr>
    <w:rPr>
      <w:rFonts w:ascii="Cambria" w:eastAsia="Times New Roman" w:hAnsi="Cambria"/>
      <w:i/>
      <w:iCs/>
      <w:color w:val="000000"/>
      <w:lang w:eastAsia="pl-PL"/>
    </w:rPr>
  </w:style>
  <w:style w:type="paragraph" w:styleId="Nagwek8">
    <w:name w:val="heading 8"/>
    <w:basedOn w:val="Normalny"/>
    <w:next w:val="Normalny"/>
    <w:link w:val="Nagwek8Znak"/>
    <w:uiPriority w:val="9"/>
    <w:qFormat/>
    <w:pPr>
      <w:keepNext/>
      <w:keepLines/>
      <w:spacing w:before="200" w:after="0" w:line="264" w:lineRule="auto"/>
      <w:outlineLvl w:val="7"/>
    </w:pPr>
    <w:rPr>
      <w:rFonts w:ascii="Cambria" w:eastAsia="Times New Roman" w:hAnsi="Cambria"/>
      <w:color w:val="000000"/>
      <w:sz w:val="20"/>
      <w:szCs w:val="20"/>
      <w:lang w:eastAsia="pl-PL"/>
    </w:rPr>
  </w:style>
  <w:style w:type="paragraph" w:styleId="Nagwek9">
    <w:name w:val="heading 9"/>
    <w:basedOn w:val="Normalny"/>
    <w:next w:val="Normalny"/>
    <w:link w:val="Nagwek9Znak"/>
    <w:uiPriority w:val="9"/>
    <w:qFormat/>
    <w:pPr>
      <w:keepNext/>
      <w:keepLines/>
      <w:spacing w:before="200" w:after="0" w:line="264" w:lineRule="auto"/>
      <w:outlineLvl w:val="8"/>
    </w:pPr>
    <w:rPr>
      <w:rFonts w:ascii="Cambria" w:eastAsia="Times New Roman" w:hAnsi="Cambria"/>
      <w:i/>
      <w:iCs/>
      <w:color w:val="000000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uiPriority w:val="9"/>
    <w:rPr>
      <w:rFonts w:ascii="Cambria" w:eastAsia="Times New Roman" w:hAnsi="Cambria" w:cs="Times New Roman"/>
      <w:bCs/>
      <w:color w:val="000000"/>
      <w:sz w:val="32"/>
      <w:szCs w:val="32"/>
    </w:rPr>
  </w:style>
  <w:style w:type="character" w:customStyle="1" w:styleId="Nagwek2Znak">
    <w:name w:val="Nagłówek 2 Znak"/>
    <w:link w:val="Nagwek2"/>
    <w:uiPriority w:val="9"/>
    <w:semiHidden/>
    <w:rPr>
      <w:rFonts w:ascii="Cambria" w:eastAsia="Times New Roman" w:hAnsi="Cambria" w:cs="Times New Roman"/>
      <w:bCs/>
      <w:color w:val="000000"/>
      <w:sz w:val="28"/>
      <w:szCs w:val="28"/>
    </w:rPr>
  </w:style>
  <w:style w:type="character" w:customStyle="1" w:styleId="Nagwek3Znak">
    <w:name w:val="Nagłówek 3 Znak"/>
    <w:link w:val="Nagwek3"/>
    <w:uiPriority w:val="9"/>
    <w:semiHidden/>
    <w:rPr>
      <w:rFonts w:eastAsia="Times New Roman" w:cs="Times New Roman"/>
      <w:b/>
      <w:bCs/>
      <w:color w:val="000000"/>
      <w:sz w:val="24"/>
    </w:rPr>
  </w:style>
  <w:style w:type="character" w:customStyle="1" w:styleId="Nagwek4Znak">
    <w:name w:val="Nagłówek 4 Znak"/>
    <w:link w:val="Nagwek4"/>
    <w:uiPriority w:val="9"/>
    <w:semiHidden/>
    <w:rPr>
      <w:rFonts w:ascii="Cambria" w:eastAsia="Times New Roman" w:hAnsi="Cambria" w:cs="Times New Roman"/>
      <w:b/>
      <w:bCs/>
      <w:i/>
      <w:iCs/>
      <w:color w:val="000000"/>
    </w:rPr>
  </w:style>
  <w:style w:type="character" w:customStyle="1" w:styleId="Nagwek5Znak">
    <w:name w:val="Nagłówek 5 Znak"/>
    <w:link w:val="Nagwek5"/>
    <w:uiPriority w:val="9"/>
    <w:semiHidden/>
    <w:rPr>
      <w:rFonts w:ascii="Cambria" w:eastAsia="Times New Roman" w:hAnsi="Cambria" w:cs="Times New Roman"/>
      <w:color w:val="000000"/>
    </w:rPr>
  </w:style>
  <w:style w:type="character" w:customStyle="1" w:styleId="Nagwek6Znak">
    <w:name w:val="Nagłówek 6 Znak"/>
    <w:link w:val="Nagwek6"/>
    <w:uiPriority w:val="9"/>
    <w:semiHidden/>
    <w:rPr>
      <w:rFonts w:ascii="Cambria" w:eastAsia="Times New Roman" w:hAnsi="Cambria" w:cs="Times New Roman"/>
      <w:i/>
      <w:iCs/>
      <w:color w:val="000000"/>
    </w:rPr>
  </w:style>
  <w:style w:type="character" w:customStyle="1" w:styleId="Nagwek7Znak">
    <w:name w:val="Nagłówek 7 Znak"/>
    <w:link w:val="Nagwek7"/>
    <w:uiPriority w:val="9"/>
    <w:semiHidden/>
    <w:rPr>
      <w:rFonts w:ascii="Cambria" w:eastAsia="Times New Roman" w:hAnsi="Cambria" w:cs="Times New Roman"/>
      <w:i/>
      <w:iCs/>
      <w:color w:val="000000"/>
    </w:rPr>
  </w:style>
  <w:style w:type="character" w:customStyle="1" w:styleId="Nagwek8Znak">
    <w:name w:val="Nagłówek 8 Znak"/>
    <w:link w:val="Nagwek8"/>
    <w:uiPriority w:val="9"/>
    <w:semiHidden/>
    <w:rPr>
      <w:rFonts w:ascii="Cambria" w:eastAsia="Times New Roman" w:hAnsi="Cambria" w:cs="Times New Roman"/>
      <w:color w:val="000000"/>
      <w:sz w:val="20"/>
      <w:szCs w:val="20"/>
    </w:rPr>
  </w:style>
  <w:style w:type="character" w:customStyle="1" w:styleId="Nagwek9Znak">
    <w:name w:val="Nagłówek 9 Znak"/>
    <w:link w:val="Nagwek9"/>
    <w:uiPriority w:val="9"/>
    <w:semiHidden/>
    <w:rPr>
      <w:rFonts w:ascii="Cambria" w:eastAsia="Times New Roman" w:hAnsi="Cambria" w:cs="Times New Roman"/>
      <w:i/>
      <w:iCs/>
      <w:color w:val="000000"/>
      <w:sz w:val="20"/>
      <w:szCs w:val="20"/>
    </w:rPr>
  </w:style>
  <w:style w:type="character" w:styleId="Pogrubienie">
    <w:name w:val="Strong"/>
    <w:uiPriority w:val="22"/>
    <w:qFormat/>
    <w:rPr>
      <w:b/>
      <w:bCs/>
    </w:rPr>
  </w:style>
  <w:style w:type="character" w:styleId="Uwydatnienie">
    <w:name w:val="Emphasis"/>
    <w:uiPriority w:val="20"/>
    <w:qFormat/>
    <w:rPr>
      <w:i/>
      <w:iCs/>
      <w:color w:val="000000"/>
    </w:rPr>
  </w:style>
  <w:style w:type="character" w:customStyle="1" w:styleId="Odwoanieintensywneznak">
    <w:name w:val="Odwołanie intensywne (znak)"/>
    <w:uiPriority w:val="32"/>
    <w:rPr>
      <w:rFonts w:cs="Times New Roman"/>
      <w:b/>
      <w:color w:val="000000"/>
      <w:szCs w:val="20"/>
      <w:u w:val="single"/>
    </w:rPr>
  </w:style>
  <w:style w:type="character" w:customStyle="1" w:styleId="Odwoaniedelikatneznak">
    <w:name w:val="Odwołanie delikatne (znak)"/>
    <w:uiPriority w:val="31"/>
    <w:rPr>
      <w:rFonts w:cs="Times New Roman"/>
      <w:color w:val="000000"/>
      <w:szCs w:val="20"/>
      <w:u w:val="single"/>
    </w:rPr>
  </w:style>
  <w:style w:type="character" w:customStyle="1" w:styleId="Tytuksikiznak">
    <w:name w:val="Tytuł książki (znak)"/>
    <w:uiPriority w:val="33"/>
    <w:rPr>
      <w:rFonts w:ascii="Cambria" w:hAnsi="Cambria" w:cs="Times New Roman"/>
      <w:b/>
      <w:i/>
      <w:color w:val="000000"/>
      <w:szCs w:val="20"/>
    </w:rPr>
  </w:style>
  <w:style w:type="character" w:customStyle="1" w:styleId="Wyrnienieintensywneznak">
    <w:name w:val="Wyróżnienie intensywne (znak)"/>
    <w:uiPriority w:val="21"/>
    <w:rPr>
      <w:rFonts w:cs="Times New Roman"/>
      <w:b/>
      <w:i/>
      <w:color w:val="000000"/>
      <w:szCs w:val="20"/>
    </w:rPr>
  </w:style>
  <w:style w:type="character" w:customStyle="1" w:styleId="Wyrnieniedelikatneznak">
    <w:name w:val="Wyróżnienie delikatne (znak)"/>
    <w:uiPriority w:val="19"/>
    <w:rPr>
      <w:rFonts w:cs="Times New Roman"/>
      <w:i/>
      <w:color w:val="000000"/>
      <w:szCs w:val="20"/>
    </w:rPr>
  </w:style>
  <w:style w:type="paragraph" w:styleId="Cytat">
    <w:name w:val="Quote"/>
    <w:basedOn w:val="Normalny"/>
    <w:next w:val="Normalny"/>
    <w:link w:val="CytatZnak"/>
    <w:uiPriority w:val="29"/>
    <w:qFormat/>
    <w:pPr>
      <w:spacing w:before="160" w:line="300" w:lineRule="auto"/>
      <w:ind w:left="144" w:right="144"/>
      <w:jc w:val="center"/>
    </w:pPr>
    <w:rPr>
      <w:rFonts w:ascii="Cambria" w:eastAsia="Times New Roman" w:hAnsi="Cambria"/>
      <w:i/>
      <w:iCs/>
      <w:color w:val="FF388C"/>
      <w:sz w:val="24"/>
      <w:lang w:eastAsia="pl-PL"/>
    </w:rPr>
  </w:style>
  <w:style w:type="character" w:customStyle="1" w:styleId="CytatZnak">
    <w:name w:val="Cytat Znak"/>
    <w:link w:val="Cytat"/>
    <w:uiPriority w:val="29"/>
    <w:rPr>
      <w:rFonts w:ascii="Cambria" w:eastAsia="Times New Roman" w:hAnsi="Cambria"/>
      <w:i/>
      <w:iCs/>
      <w:color w:val="000000"/>
      <w:sz w:val="24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pPr>
      <w:pBdr>
        <w:top w:val="single" w:sz="36" w:space="8" w:color="FF388C"/>
        <w:left w:val="single" w:sz="36" w:space="8" w:color="FF388C"/>
        <w:bottom w:val="single" w:sz="36" w:space="8" w:color="FF388C"/>
        <w:right w:val="single" w:sz="36" w:space="8" w:color="FF388C"/>
      </w:pBdr>
      <w:shd w:val="clear" w:color="auto" w:fill="FF388C"/>
      <w:spacing w:before="200" w:after="280" w:line="300" w:lineRule="auto"/>
      <w:ind w:left="936" w:right="936"/>
      <w:jc w:val="center"/>
    </w:pPr>
    <w:rPr>
      <w:rFonts w:eastAsia="Times New Roman"/>
      <w:b/>
      <w:bCs/>
      <w:i/>
      <w:iCs/>
      <w:color w:val="FFFFFF"/>
      <w:sz w:val="21"/>
      <w:lang w:eastAsia="pl-PL"/>
    </w:rPr>
  </w:style>
  <w:style w:type="table" w:styleId="Tabela-Siatka">
    <w:name w:val="Table Grid"/>
    <w:basedOn w:val="Standardowy"/>
    <w:uiPriority w:val="39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agwek">
    <w:name w:val="header"/>
    <w:basedOn w:val="Normalny"/>
    <w:link w:val="NagwekZnak"/>
    <w:uiPriority w:val="99"/>
    <w:unhideWhenUsed/>
    <w:pPr>
      <w:tabs>
        <w:tab w:val="center" w:pos="4320"/>
        <w:tab w:val="right" w:pos="8640"/>
      </w:tabs>
      <w:spacing w:line="264" w:lineRule="auto"/>
    </w:pPr>
    <w:rPr>
      <w:sz w:val="21"/>
      <w:lang w:eastAsia="pl-PL"/>
    </w:rPr>
  </w:style>
  <w:style w:type="character" w:customStyle="1" w:styleId="NagwekZnak">
    <w:name w:val="Nagłówek Znak"/>
    <w:link w:val="Nagwek"/>
    <w:uiPriority w:val="99"/>
    <w:rPr>
      <w:rFonts w:cs="Times New Roman"/>
      <w:color w:val="000000"/>
      <w:szCs w:val="20"/>
    </w:rPr>
  </w:style>
  <w:style w:type="paragraph" w:styleId="Stopka">
    <w:name w:val="footer"/>
    <w:basedOn w:val="Normalny"/>
    <w:link w:val="StopkaZnak"/>
    <w:uiPriority w:val="99"/>
    <w:unhideWhenUsed/>
    <w:pPr>
      <w:tabs>
        <w:tab w:val="center" w:pos="4320"/>
        <w:tab w:val="right" w:pos="8640"/>
      </w:tabs>
      <w:spacing w:line="264" w:lineRule="auto"/>
    </w:pPr>
    <w:rPr>
      <w:sz w:val="21"/>
      <w:lang w:eastAsia="pl-PL"/>
    </w:rPr>
  </w:style>
  <w:style w:type="character" w:customStyle="1" w:styleId="StopkaZnak">
    <w:name w:val="Stopka Znak"/>
    <w:link w:val="Stopka"/>
    <w:uiPriority w:val="99"/>
    <w:rPr>
      <w:rFonts w:cs="Times New Roman"/>
      <w:color w:val="00000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pPr>
      <w:spacing w:line="264" w:lineRule="auto"/>
    </w:pPr>
    <w:rPr>
      <w:rFonts w:ascii="Tahoma" w:hAnsi="Tahoma" w:cs="Tahoma"/>
      <w:sz w:val="16"/>
      <w:szCs w:val="16"/>
      <w:lang w:eastAsia="pl-PL"/>
    </w:rPr>
  </w:style>
  <w:style w:type="character" w:customStyle="1" w:styleId="TekstdymkaZnak">
    <w:name w:val="Tekst dymka Znak"/>
    <w:link w:val="Tekstdymka"/>
    <w:uiPriority w:val="99"/>
    <w:semiHidden/>
    <w:rPr>
      <w:rFonts w:ascii="Tahoma" w:hAnsi="Tahoma" w:cs="Tahoma"/>
      <w:color w:val="000000"/>
      <w:sz w:val="16"/>
      <w:szCs w:val="16"/>
    </w:rPr>
  </w:style>
  <w:style w:type="paragraph" w:styleId="Legenda">
    <w:name w:val="caption"/>
    <w:basedOn w:val="Normalny"/>
    <w:next w:val="Normalny"/>
    <w:uiPriority w:val="35"/>
    <w:qFormat/>
    <w:pPr>
      <w:spacing w:line="240" w:lineRule="auto"/>
    </w:pPr>
    <w:rPr>
      <w:rFonts w:eastAsia="Times New Roman"/>
      <w:b/>
      <w:bCs/>
      <w:smallCaps/>
      <w:color w:val="666666"/>
      <w:spacing w:val="6"/>
      <w:sz w:val="20"/>
      <w:szCs w:val="20"/>
      <w:lang w:eastAsia="pl-PL"/>
    </w:rPr>
  </w:style>
  <w:style w:type="paragraph" w:styleId="Bezodstpw">
    <w:name w:val="No Spacing"/>
    <w:link w:val="BezodstpwZnak"/>
    <w:uiPriority w:val="1"/>
    <w:qFormat/>
    <w:rPr>
      <w:sz w:val="22"/>
      <w:szCs w:val="22"/>
    </w:rPr>
  </w:style>
  <w:style w:type="paragraph" w:styleId="Tekstblokowy">
    <w:name w:val="Block Text"/>
    <w:aliases w:val="Cytat blokowy"/>
    <w:uiPriority w:val="40"/>
    <w:pPr>
      <w:pBdr>
        <w:top w:val="single" w:sz="2" w:space="10" w:color="FF87B9"/>
        <w:bottom w:val="single" w:sz="24" w:space="10" w:color="FF87B9"/>
      </w:pBdr>
      <w:spacing w:after="280"/>
      <w:ind w:left="1440" w:right="1440"/>
      <w:jc w:val="both"/>
    </w:pPr>
    <w:rPr>
      <w:rFonts w:eastAsia="Times New Roman"/>
      <w:color w:val="FFFFFF"/>
      <w:sz w:val="28"/>
      <w:szCs w:val="28"/>
    </w:rPr>
  </w:style>
  <w:style w:type="paragraph" w:styleId="Listapunktowana">
    <w:name w:val="List Bullet"/>
    <w:basedOn w:val="Normalny"/>
    <w:uiPriority w:val="6"/>
    <w:unhideWhenUsed/>
    <w:pPr>
      <w:numPr>
        <w:numId w:val="1"/>
      </w:numPr>
      <w:spacing w:after="0" w:line="264" w:lineRule="auto"/>
      <w:contextualSpacing/>
    </w:pPr>
    <w:rPr>
      <w:sz w:val="21"/>
      <w:lang w:eastAsia="pl-PL"/>
    </w:rPr>
  </w:style>
  <w:style w:type="paragraph" w:styleId="Listapunktowana2">
    <w:name w:val="List Bullet 2"/>
    <w:basedOn w:val="Normalny"/>
    <w:uiPriority w:val="6"/>
    <w:unhideWhenUsed/>
    <w:pPr>
      <w:numPr>
        <w:numId w:val="2"/>
      </w:numPr>
      <w:spacing w:after="0" w:line="264" w:lineRule="auto"/>
    </w:pPr>
    <w:rPr>
      <w:sz w:val="21"/>
      <w:lang w:eastAsia="pl-PL"/>
    </w:rPr>
  </w:style>
  <w:style w:type="paragraph" w:styleId="Listapunktowana3">
    <w:name w:val="List Bullet 3"/>
    <w:basedOn w:val="Normalny"/>
    <w:uiPriority w:val="6"/>
    <w:unhideWhenUsed/>
    <w:pPr>
      <w:numPr>
        <w:numId w:val="3"/>
      </w:numPr>
      <w:spacing w:after="0" w:line="264" w:lineRule="auto"/>
    </w:pPr>
    <w:rPr>
      <w:sz w:val="21"/>
      <w:lang w:eastAsia="pl-PL"/>
    </w:rPr>
  </w:style>
  <w:style w:type="paragraph" w:styleId="Listapunktowana4">
    <w:name w:val="List Bullet 4"/>
    <w:basedOn w:val="Normalny"/>
    <w:uiPriority w:val="6"/>
    <w:unhideWhenUsed/>
    <w:pPr>
      <w:numPr>
        <w:numId w:val="4"/>
      </w:numPr>
      <w:spacing w:after="0" w:line="264" w:lineRule="auto"/>
    </w:pPr>
    <w:rPr>
      <w:sz w:val="21"/>
      <w:lang w:eastAsia="pl-PL"/>
    </w:rPr>
  </w:style>
  <w:style w:type="paragraph" w:styleId="Listapunktowana5">
    <w:name w:val="List Bullet 5"/>
    <w:basedOn w:val="Normalny"/>
    <w:uiPriority w:val="6"/>
    <w:unhideWhenUsed/>
    <w:pPr>
      <w:numPr>
        <w:numId w:val="5"/>
      </w:numPr>
      <w:spacing w:after="0" w:line="264" w:lineRule="auto"/>
    </w:pPr>
    <w:rPr>
      <w:sz w:val="21"/>
      <w:lang w:eastAsia="pl-PL"/>
    </w:rPr>
  </w:style>
  <w:style w:type="paragraph" w:styleId="Spistreci1">
    <w:name w:val="toc 1"/>
    <w:basedOn w:val="Normalny"/>
    <w:next w:val="Normalny"/>
    <w:autoRedefine/>
    <w:uiPriority w:val="99"/>
    <w:semiHidden/>
    <w:unhideWhenUsed/>
    <w:pPr>
      <w:tabs>
        <w:tab w:val="right" w:leader="dot" w:pos="8630"/>
      </w:tabs>
      <w:spacing w:after="40" w:line="240" w:lineRule="auto"/>
    </w:pPr>
    <w:rPr>
      <w:smallCaps/>
      <w:color w:val="E40059"/>
      <w:sz w:val="21"/>
      <w:lang w:eastAsia="pl-PL"/>
    </w:rPr>
  </w:style>
  <w:style w:type="paragraph" w:styleId="Spistreci2">
    <w:name w:val="toc 2"/>
    <w:basedOn w:val="Normalny"/>
    <w:next w:val="Normalny"/>
    <w:autoRedefine/>
    <w:uiPriority w:val="99"/>
    <w:semiHidden/>
    <w:unhideWhenUsed/>
    <w:pPr>
      <w:tabs>
        <w:tab w:val="right" w:leader="dot" w:pos="8630"/>
      </w:tabs>
      <w:spacing w:after="40" w:line="240" w:lineRule="auto"/>
      <w:ind w:left="216"/>
    </w:pPr>
    <w:rPr>
      <w:smallCaps/>
      <w:sz w:val="21"/>
      <w:lang w:eastAsia="pl-PL"/>
    </w:rPr>
  </w:style>
  <w:style w:type="paragraph" w:styleId="Spistreci3">
    <w:name w:val="toc 3"/>
    <w:basedOn w:val="Normalny"/>
    <w:next w:val="Normalny"/>
    <w:autoRedefine/>
    <w:uiPriority w:val="99"/>
    <w:semiHidden/>
    <w:unhideWhenUsed/>
    <w:pPr>
      <w:tabs>
        <w:tab w:val="right" w:leader="dot" w:pos="8630"/>
      </w:tabs>
      <w:spacing w:after="40" w:line="240" w:lineRule="auto"/>
      <w:ind w:left="446"/>
    </w:pPr>
    <w:rPr>
      <w:smallCaps/>
      <w:sz w:val="21"/>
      <w:lang w:eastAsia="pl-PL"/>
    </w:rPr>
  </w:style>
  <w:style w:type="paragraph" w:styleId="Spistreci4">
    <w:name w:val="toc 4"/>
    <w:basedOn w:val="Normalny"/>
    <w:next w:val="Normalny"/>
    <w:autoRedefine/>
    <w:uiPriority w:val="99"/>
    <w:semiHidden/>
    <w:unhideWhenUsed/>
    <w:pPr>
      <w:tabs>
        <w:tab w:val="right" w:leader="dot" w:pos="8630"/>
      </w:tabs>
      <w:spacing w:after="40" w:line="240" w:lineRule="auto"/>
      <w:ind w:left="662"/>
    </w:pPr>
    <w:rPr>
      <w:smallCaps/>
      <w:sz w:val="21"/>
      <w:lang w:eastAsia="pl-PL"/>
    </w:rPr>
  </w:style>
  <w:style w:type="paragraph" w:styleId="Spistreci5">
    <w:name w:val="toc 5"/>
    <w:basedOn w:val="Normalny"/>
    <w:next w:val="Normalny"/>
    <w:autoRedefine/>
    <w:uiPriority w:val="99"/>
    <w:semiHidden/>
    <w:unhideWhenUsed/>
    <w:pPr>
      <w:tabs>
        <w:tab w:val="right" w:leader="dot" w:pos="8630"/>
      </w:tabs>
      <w:spacing w:after="40" w:line="240" w:lineRule="auto"/>
      <w:ind w:left="878"/>
    </w:pPr>
    <w:rPr>
      <w:smallCaps/>
      <w:sz w:val="21"/>
      <w:lang w:eastAsia="pl-PL"/>
    </w:rPr>
  </w:style>
  <w:style w:type="paragraph" w:styleId="Spistreci6">
    <w:name w:val="toc 6"/>
    <w:basedOn w:val="Normalny"/>
    <w:next w:val="Normalny"/>
    <w:autoRedefine/>
    <w:uiPriority w:val="99"/>
    <w:semiHidden/>
    <w:unhideWhenUsed/>
    <w:pPr>
      <w:tabs>
        <w:tab w:val="right" w:leader="dot" w:pos="8630"/>
      </w:tabs>
      <w:spacing w:after="40" w:line="240" w:lineRule="auto"/>
      <w:ind w:left="1094"/>
    </w:pPr>
    <w:rPr>
      <w:smallCaps/>
      <w:sz w:val="21"/>
      <w:lang w:eastAsia="pl-PL"/>
    </w:rPr>
  </w:style>
  <w:style w:type="paragraph" w:styleId="Spistreci7">
    <w:name w:val="toc 7"/>
    <w:basedOn w:val="Normalny"/>
    <w:next w:val="Normalny"/>
    <w:autoRedefine/>
    <w:uiPriority w:val="99"/>
    <w:semiHidden/>
    <w:unhideWhenUsed/>
    <w:pPr>
      <w:tabs>
        <w:tab w:val="right" w:leader="dot" w:pos="8630"/>
      </w:tabs>
      <w:spacing w:after="40" w:line="240" w:lineRule="auto"/>
      <w:ind w:left="1325"/>
    </w:pPr>
    <w:rPr>
      <w:smallCaps/>
      <w:sz w:val="21"/>
      <w:lang w:eastAsia="pl-PL"/>
    </w:rPr>
  </w:style>
  <w:style w:type="paragraph" w:styleId="Spistreci8">
    <w:name w:val="toc 8"/>
    <w:basedOn w:val="Normalny"/>
    <w:next w:val="Normalny"/>
    <w:autoRedefine/>
    <w:uiPriority w:val="99"/>
    <w:semiHidden/>
    <w:unhideWhenUsed/>
    <w:pPr>
      <w:tabs>
        <w:tab w:val="right" w:leader="dot" w:pos="8630"/>
      </w:tabs>
      <w:spacing w:after="40" w:line="240" w:lineRule="auto"/>
      <w:ind w:left="1540"/>
    </w:pPr>
    <w:rPr>
      <w:smallCaps/>
      <w:sz w:val="21"/>
      <w:lang w:eastAsia="pl-PL"/>
    </w:rPr>
  </w:style>
  <w:style w:type="paragraph" w:styleId="Spistreci9">
    <w:name w:val="toc 9"/>
    <w:basedOn w:val="Normalny"/>
    <w:next w:val="Normalny"/>
    <w:autoRedefine/>
    <w:uiPriority w:val="99"/>
    <w:semiHidden/>
    <w:unhideWhenUsed/>
    <w:pPr>
      <w:tabs>
        <w:tab w:val="right" w:leader="dot" w:pos="8630"/>
      </w:tabs>
      <w:spacing w:after="40" w:line="240" w:lineRule="auto"/>
      <w:ind w:left="1760"/>
    </w:pPr>
    <w:rPr>
      <w:smallCaps/>
      <w:sz w:val="21"/>
      <w:lang w:eastAsia="pl-PL"/>
    </w:rPr>
  </w:style>
  <w:style w:type="character" w:styleId="Hipercze">
    <w:name w:val="Hyperlink"/>
    <w:uiPriority w:val="99"/>
    <w:semiHidden/>
    <w:unhideWhenUsed/>
    <w:rPr>
      <w:color w:val="000000"/>
      <w:u w:val="single"/>
    </w:rPr>
  </w:style>
  <w:style w:type="character" w:styleId="Tytuksiki">
    <w:name w:val="Book Title"/>
    <w:uiPriority w:val="33"/>
    <w:qFormat/>
    <w:rPr>
      <w:b/>
      <w:bCs/>
      <w:caps w:val="0"/>
      <w:smallCaps/>
      <w:spacing w:val="10"/>
    </w:rPr>
  </w:style>
  <w:style w:type="character" w:styleId="Wyrnienieintensywne">
    <w:name w:val="Intense Emphasis"/>
    <w:uiPriority w:val="21"/>
    <w:qFormat/>
    <w:rPr>
      <w:b/>
      <w:bCs/>
      <w:i/>
      <w:iCs/>
      <w:color w:val="000000"/>
    </w:rPr>
  </w:style>
  <w:style w:type="character" w:styleId="Odwoanieintensywne">
    <w:name w:val="Intense Reference"/>
    <w:uiPriority w:val="32"/>
    <w:qFormat/>
    <w:rPr>
      <w:b/>
      <w:bCs/>
      <w:smallCaps/>
      <w:color w:val="000000"/>
      <w:spacing w:val="5"/>
      <w:u w:val="single"/>
    </w:rPr>
  </w:style>
  <w:style w:type="character" w:styleId="Wyrnieniedelikatne">
    <w:name w:val="Subtle Emphasis"/>
    <w:uiPriority w:val="19"/>
    <w:qFormat/>
    <w:rPr>
      <w:i/>
      <w:iCs/>
      <w:color w:val="000000"/>
    </w:rPr>
  </w:style>
  <w:style w:type="character" w:styleId="Odwoaniedelikatne">
    <w:name w:val="Subtle Reference"/>
    <w:uiPriority w:val="31"/>
    <w:qFormat/>
    <w:rPr>
      <w:smallCaps/>
      <w:color w:val="000000"/>
      <w:u w:val="single"/>
    </w:rPr>
  </w:style>
  <w:style w:type="paragraph" w:styleId="Zwrotpoegnalny">
    <w:name w:val="Closing"/>
    <w:basedOn w:val="Normalny"/>
    <w:link w:val="ZwrotpoegnalnyZnak"/>
    <w:uiPriority w:val="5"/>
    <w:unhideWhenUsed/>
    <w:pPr>
      <w:spacing w:before="480" w:after="960" w:line="264" w:lineRule="auto"/>
      <w:contextualSpacing/>
    </w:pPr>
    <w:rPr>
      <w:b/>
      <w:color w:val="666666"/>
      <w:sz w:val="21"/>
      <w:lang w:eastAsia="pl-PL"/>
    </w:rPr>
  </w:style>
  <w:style w:type="character" w:customStyle="1" w:styleId="ZwrotpoegnalnyZnak">
    <w:name w:val="Zwrot pożegnalny Znak"/>
    <w:link w:val="Zwrotpoegnalny"/>
    <w:uiPriority w:val="5"/>
    <w:rPr>
      <w:b/>
      <w:color w:val="000000"/>
      <w:sz w:val="21"/>
    </w:rPr>
  </w:style>
  <w:style w:type="paragraph" w:customStyle="1" w:styleId="Adresodbiorcy">
    <w:name w:val="Adres odbiorcy"/>
    <w:basedOn w:val="Bezodstpw"/>
    <w:link w:val="Adresodbiorcyznak"/>
    <w:uiPriority w:val="5"/>
    <w:qFormat/>
    <w:pPr>
      <w:spacing w:after="360"/>
      <w:contextualSpacing/>
    </w:pPr>
    <w:rPr>
      <w:color w:val="666666"/>
      <w:sz w:val="21"/>
    </w:rPr>
  </w:style>
  <w:style w:type="paragraph" w:styleId="Zwrotgrzecznociowy">
    <w:name w:val="Salutation"/>
    <w:basedOn w:val="Bezodstpw"/>
    <w:next w:val="Normalny"/>
    <w:link w:val="ZwrotgrzecznociowyZnak"/>
    <w:uiPriority w:val="6"/>
    <w:unhideWhenUsed/>
    <w:qFormat/>
    <w:pPr>
      <w:spacing w:before="480" w:after="320"/>
      <w:contextualSpacing/>
    </w:pPr>
    <w:rPr>
      <w:b/>
      <w:color w:val="666666"/>
      <w:sz w:val="21"/>
    </w:rPr>
  </w:style>
  <w:style w:type="character" w:customStyle="1" w:styleId="ZwrotgrzecznociowyZnak">
    <w:name w:val="Zwrot grzecznościowy Znak"/>
    <w:link w:val="Zwrotgrzecznociowy"/>
    <w:uiPriority w:val="6"/>
    <w:rPr>
      <w:b/>
      <w:color w:val="000000"/>
      <w:sz w:val="21"/>
    </w:rPr>
  </w:style>
  <w:style w:type="paragraph" w:customStyle="1" w:styleId="Adresnadawcy">
    <w:name w:val="Adres nadawcy"/>
    <w:basedOn w:val="Bezodstpw"/>
    <w:uiPriority w:val="2"/>
    <w:qFormat/>
    <w:pPr>
      <w:spacing w:after="360"/>
      <w:contextualSpacing/>
    </w:pPr>
  </w:style>
  <w:style w:type="paragraph" w:styleId="Podtytu">
    <w:name w:val="Subtitle"/>
    <w:basedOn w:val="Normalny"/>
    <w:next w:val="Normalny"/>
    <w:link w:val="PodtytuZnak"/>
    <w:uiPriority w:val="11"/>
    <w:qFormat/>
    <w:pPr>
      <w:numPr>
        <w:ilvl w:val="1"/>
      </w:numPr>
      <w:spacing w:line="264" w:lineRule="auto"/>
    </w:pPr>
    <w:rPr>
      <w:rFonts w:eastAsia="Times New Roman"/>
      <w:iCs/>
      <w:color w:val="666666"/>
      <w:sz w:val="32"/>
      <w:szCs w:val="32"/>
      <w:lang w:eastAsia="pl-PL"/>
    </w:rPr>
  </w:style>
  <w:style w:type="character" w:customStyle="1" w:styleId="PodtytuZnak">
    <w:name w:val="Podtytuł Znak"/>
    <w:link w:val="Podtytu"/>
    <w:uiPriority w:val="11"/>
    <w:rPr>
      <w:rFonts w:eastAsia="Times New Roman" w:cs="Times New Roman"/>
      <w:iCs/>
      <w:color w:val="000000"/>
      <w:sz w:val="32"/>
      <w:szCs w:val="32"/>
    </w:rPr>
  </w:style>
  <w:style w:type="paragraph" w:styleId="Tytu">
    <w:name w:val="Title"/>
    <w:basedOn w:val="Normalny"/>
    <w:next w:val="Normalny"/>
    <w:link w:val="TytuZnak"/>
    <w:uiPriority w:val="10"/>
    <w:qFormat/>
    <w:rsid w:val="008D3515"/>
    <w:pPr>
      <w:spacing w:after="0" w:line="240" w:lineRule="auto"/>
      <w:contextualSpacing/>
    </w:pPr>
    <w:rPr>
      <w:rFonts w:ascii="Cambria" w:eastAsia="Times New Roman" w:hAnsi="Cambria"/>
      <w:color w:val="666666"/>
      <w:kern w:val="28"/>
      <w:sz w:val="72"/>
      <w:szCs w:val="80"/>
      <w:lang w:eastAsia="pl-PL"/>
    </w:rPr>
  </w:style>
  <w:style w:type="character" w:customStyle="1" w:styleId="TytuZnak">
    <w:name w:val="Tytuł Znak"/>
    <w:link w:val="Tytu"/>
    <w:uiPriority w:val="10"/>
    <w:rsid w:val="008D3515"/>
    <w:rPr>
      <w:rFonts w:ascii="Cambria" w:eastAsia="Times New Roman" w:hAnsi="Cambria" w:cs="Times New Roman"/>
      <w:color w:val="666666"/>
      <w:kern w:val="28"/>
      <w:sz w:val="72"/>
      <w:szCs w:val="80"/>
    </w:rPr>
  </w:style>
  <w:style w:type="paragraph" w:styleId="Data">
    <w:name w:val="Date"/>
    <w:basedOn w:val="Normalny"/>
    <w:next w:val="Normalny"/>
    <w:link w:val="DataZnak"/>
    <w:uiPriority w:val="99"/>
    <w:semiHidden/>
    <w:unhideWhenUsed/>
    <w:pPr>
      <w:spacing w:line="264" w:lineRule="auto"/>
    </w:pPr>
    <w:rPr>
      <w:sz w:val="21"/>
      <w:lang w:eastAsia="pl-PL"/>
    </w:rPr>
  </w:style>
  <w:style w:type="character" w:customStyle="1" w:styleId="DataZnak">
    <w:name w:val="Data Znak"/>
    <w:link w:val="Data"/>
    <w:uiPriority w:val="99"/>
    <w:semiHidden/>
    <w:rPr>
      <w:rFonts w:cs="Times New Roman"/>
      <w:color w:val="000000"/>
      <w:szCs w:val="20"/>
    </w:rPr>
  </w:style>
  <w:style w:type="character" w:styleId="Tekstzastpczy">
    <w:name w:val="Placeholder Text"/>
    <w:uiPriority w:val="99"/>
    <w:unhideWhenUsed/>
    <w:rPr>
      <w:color w:val="808080"/>
    </w:rPr>
  </w:style>
  <w:style w:type="paragraph" w:styleId="Podpis">
    <w:name w:val="Signature"/>
    <w:basedOn w:val="Normalny"/>
    <w:link w:val="PodpisZnak"/>
    <w:uiPriority w:val="99"/>
    <w:unhideWhenUsed/>
    <w:pPr>
      <w:spacing w:line="264" w:lineRule="auto"/>
      <w:contextualSpacing/>
    </w:pPr>
    <w:rPr>
      <w:sz w:val="21"/>
      <w:lang w:eastAsia="pl-PL"/>
    </w:rPr>
  </w:style>
  <w:style w:type="character" w:customStyle="1" w:styleId="PodpisZnak">
    <w:name w:val="Podpis Znak"/>
    <w:link w:val="Podpis"/>
    <w:uiPriority w:val="99"/>
    <w:rPr>
      <w:rFonts w:cs="Times New Roman"/>
      <w:color w:val="000000"/>
      <w:szCs w:val="20"/>
    </w:rPr>
  </w:style>
  <w:style w:type="table" w:customStyle="1" w:styleId="Styl6">
    <w:name w:val="Styl 6"/>
    <w:basedOn w:val="Standardowy"/>
    <w:uiPriority w:val="26"/>
    <w:rPr>
      <w:rFonts w:eastAsia="Times New Roman"/>
      <w:color w:val="000000"/>
    </w:rPr>
    <w:tblPr>
      <w:tblInd w:w="0" w:type="dxa"/>
      <w:tblBorders>
        <w:top w:val="single" w:sz="4" w:space="0" w:color="FF388C"/>
        <w:left w:val="single" w:sz="4" w:space="0" w:color="FF388C"/>
        <w:bottom w:val="single" w:sz="4" w:space="0" w:color="FF388C"/>
        <w:right w:val="single" w:sz="4" w:space="0" w:color="FF388C"/>
        <w:insideH w:val="single" w:sz="4" w:space="0" w:color="FFFFFF"/>
        <w:insideV w:val="single" w:sz="4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FD7E7"/>
    </w:tcPr>
    <w:tblStylePr w:type="firstRow">
      <w:rPr>
        <w:b/>
        <w:bCs/>
        <w:color w:val="666666"/>
      </w:rPr>
      <w:tblPr/>
      <w:tcPr>
        <w:shd w:val="clear" w:color="auto" w:fill="FFEBF3"/>
      </w:tcPr>
    </w:tblStylePr>
    <w:tblStylePr w:type="lastRow">
      <w:rPr>
        <w:b/>
        <w:bCs/>
        <w:color w:val="FFFFFF"/>
      </w:rPr>
      <w:tblPr/>
      <w:tcPr>
        <w:shd w:val="clear" w:color="auto" w:fill="FF388C"/>
      </w:tcPr>
    </w:tblStylePr>
    <w:tblStylePr w:type="firstCol">
      <w:rPr>
        <w:b/>
        <w:bCs/>
        <w:color w:val="666666"/>
      </w:rPr>
    </w:tblStylePr>
    <w:tblStylePr w:type="lastCol">
      <w:rPr>
        <w:color w:val="000000"/>
      </w:rPr>
    </w:tblStylePr>
  </w:style>
  <w:style w:type="paragraph" w:customStyle="1" w:styleId="Tekstdaty">
    <w:name w:val="Tekst daty"/>
    <w:basedOn w:val="Normalny"/>
    <w:uiPriority w:val="35"/>
    <w:pPr>
      <w:spacing w:before="720" w:line="264" w:lineRule="auto"/>
      <w:contextualSpacing/>
    </w:pPr>
    <w:rPr>
      <w:sz w:val="21"/>
      <w:lang w:eastAsia="pl-PL"/>
    </w:rPr>
  </w:style>
  <w:style w:type="character" w:customStyle="1" w:styleId="BezodstpwZnak">
    <w:name w:val="Bez odstępów Znak"/>
    <w:basedOn w:val="Domylnaczcionkaakapitu"/>
    <w:link w:val="Bezodstpw"/>
    <w:uiPriority w:val="1"/>
  </w:style>
  <w:style w:type="paragraph" w:styleId="Akapitzlist">
    <w:name w:val="List Paragraph"/>
    <w:basedOn w:val="Normalny"/>
    <w:uiPriority w:val="34"/>
    <w:qFormat/>
    <w:pPr>
      <w:spacing w:line="240" w:lineRule="auto"/>
      <w:ind w:left="720" w:hanging="288"/>
      <w:contextualSpacing/>
    </w:pPr>
    <w:rPr>
      <w:color w:val="666666"/>
      <w:sz w:val="21"/>
      <w:lang w:eastAsia="pl-PL"/>
    </w:rPr>
  </w:style>
  <w:style w:type="character" w:customStyle="1" w:styleId="CytatintensywnyZnak">
    <w:name w:val="Cytat intensywny Znak"/>
    <w:link w:val="Cytatintensywny"/>
    <w:uiPriority w:val="30"/>
    <w:rPr>
      <w:rFonts w:eastAsia="Times New Roman"/>
      <w:b/>
      <w:bCs/>
      <w:i/>
      <w:iCs/>
      <w:color w:val="000000"/>
      <w:sz w:val="21"/>
      <w:shd w:val="clear" w:color="auto" w:fill="FF388C"/>
    </w:rPr>
  </w:style>
  <w:style w:type="paragraph" w:styleId="Nagwekspisutreci">
    <w:name w:val="TOC Heading"/>
    <w:basedOn w:val="Nagwek1"/>
    <w:next w:val="Normalny"/>
    <w:uiPriority w:val="39"/>
    <w:qFormat/>
    <w:pPr>
      <w:spacing w:before="480" w:line="264" w:lineRule="auto"/>
      <w:outlineLvl w:val="9"/>
    </w:pPr>
    <w:rPr>
      <w:b/>
      <w:color w:val="000000"/>
      <w:sz w:val="28"/>
    </w:rPr>
  </w:style>
  <w:style w:type="paragraph" w:customStyle="1" w:styleId="Imiinazwisko">
    <w:name w:val="Imię i nazwisko"/>
    <w:basedOn w:val="Tytu"/>
    <w:qFormat/>
    <w:rPr>
      <w:b/>
      <w:sz w:val="28"/>
      <w:szCs w:val="28"/>
    </w:rPr>
  </w:style>
  <w:style w:type="character" w:customStyle="1" w:styleId="Adresodbiorcyznak">
    <w:name w:val="Adres odbiorcy (znak)"/>
    <w:link w:val="Adresodbiorcy"/>
    <w:uiPriority w:val="5"/>
    <w:locked/>
    <w:rPr>
      <w:color w:val="000000"/>
      <w:sz w:val="21"/>
    </w:rPr>
  </w:style>
  <w:style w:type="table" w:styleId="Jasnalistaakcent6">
    <w:name w:val="Light List Accent 6"/>
    <w:basedOn w:val="Standardowy"/>
    <w:uiPriority w:val="46"/>
    <w:rsid w:val="00216359"/>
    <w:tblPr>
      <w:tblStyleRowBandSize w:val="1"/>
      <w:tblStyleColBandSize w:val="1"/>
      <w:tblInd w:w="0" w:type="dxa"/>
      <w:tblBorders>
        <w:top w:val="single" w:sz="8" w:space="0" w:color="F79646"/>
        <w:left w:val="single" w:sz="8" w:space="0" w:color="F79646"/>
        <w:bottom w:val="single" w:sz="8" w:space="0" w:color="F79646"/>
        <w:right w:val="single" w:sz="8" w:space="0" w:color="F7964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F7964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</w:tcPr>
    </w:tblStylePr>
    <w:tblStylePr w:type="band1Horz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</w:tcPr>
    </w:tblStylePr>
  </w:style>
  <w:style w:type="table" w:styleId="redniasiatka3akcent2">
    <w:name w:val="Medium Grid 3 Accent 2"/>
    <w:basedOn w:val="Standardowy"/>
    <w:uiPriority w:val="42"/>
    <w:rsid w:val="00216359"/>
    <w:tblPr>
      <w:tblStyleRowBandSize w:val="1"/>
      <w:tblStyleColBandSize w:val="1"/>
      <w:tblInd w:w="0" w:type="dxa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C0504D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C0504D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C0504D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C0504D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DFA7A6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DFA7A6"/>
      </w:tcPr>
    </w:tblStylePr>
  </w:style>
  <w:style w:type="table" w:styleId="Kolorowalistaakcent5">
    <w:name w:val="Colorful List Accent 5"/>
    <w:basedOn w:val="Standardowy"/>
    <w:uiPriority w:val="45"/>
    <w:rsid w:val="00AD0E2A"/>
    <w:rPr>
      <w:color w:val="00000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F2730A"/>
      </w:tcPr>
    </w:tblStylePr>
    <w:tblStylePr w:type="lastRow">
      <w:rPr>
        <w:b/>
        <w:bCs/>
        <w:color w:val="F2730A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tblPr/>
      <w:tcPr>
        <w:shd w:val="clear" w:color="auto" w:fill="DAEEF3"/>
      </w:tcPr>
    </w:tblStylePr>
  </w:style>
  <w:style w:type="table" w:styleId="Jasnasiatkaakcent5">
    <w:name w:val="Light Grid Accent 5"/>
    <w:basedOn w:val="Standardowy"/>
    <w:uiPriority w:val="45"/>
    <w:rsid w:val="00AD0E2A"/>
    <w:tblPr>
      <w:tblStyleRowBandSize w:val="1"/>
      <w:tblStyleColBandSize w:val="1"/>
      <w:tblInd w:w="0" w:type="dxa"/>
      <w:tblBorders>
        <w:top w:val="single" w:sz="8" w:space="0" w:color="4BACC6"/>
        <w:left w:val="single" w:sz="8" w:space="0" w:color="4BACC6"/>
        <w:bottom w:val="single" w:sz="8" w:space="0" w:color="4BACC6"/>
        <w:right w:val="single" w:sz="8" w:space="0" w:color="4BACC6"/>
        <w:insideH w:val="single" w:sz="8" w:space="0" w:color="4BACC6"/>
        <w:insideV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BACC6"/>
          <w:left w:val="single" w:sz="8" w:space="0" w:color="4BACC6"/>
          <w:bottom w:val="single" w:sz="18" w:space="0" w:color="4BACC6"/>
          <w:right w:val="single" w:sz="8" w:space="0" w:color="4BACC6"/>
          <w:insideH w:val="nil"/>
          <w:insideV w:val="single" w:sz="8" w:space="0" w:color="4BACC6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4BACC6"/>
          <w:left w:val="single" w:sz="8" w:space="0" w:color="4BACC6"/>
          <w:bottom w:val="single" w:sz="8" w:space="0" w:color="4BACC6"/>
          <w:right w:val="single" w:sz="8" w:space="0" w:color="4BACC6"/>
          <w:insideH w:val="nil"/>
          <w:insideV w:val="single" w:sz="8" w:space="0" w:color="4BACC6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  <w:tblStylePr w:type="band1Vert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  <w:shd w:val="clear" w:color="auto" w:fill="D2EAF1"/>
      </w:tcPr>
    </w:tblStylePr>
    <w:tblStylePr w:type="band1Horz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  <w:insideV w:val="single" w:sz="8" w:space="0" w:color="4BACC6"/>
        </w:tcBorders>
        <w:shd w:val="clear" w:color="auto" w:fill="D2EAF1"/>
      </w:tcPr>
    </w:tblStylePr>
    <w:tblStylePr w:type="band2Horz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  <w:insideV w:val="single" w:sz="8" w:space="0" w:color="4BACC6"/>
        </w:tcBorders>
      </w:tcPr>
    </w:tblStylePr>
  </w:style>
  <w:style w:type="table" w:styleId="redniasiatka1akcent5">
    <w:name w:val="Medium Grid 1 Accent 5"/>
    <w:basedOn w:val="Standardowy"/>
    <w:uiPriority w:val="67"/>
    <w:rsid w:val="002411EC"/>
    <w:tblPr>
      <w:tblStyleRowBandSize w:val="1"/>
      <w:tblStyleColBandSize w:val="1"/>
      <w:tblInd w:w="0" w:type="dxa"/>
      <w:tblBorders>
        <w:top w:val="single" w:sz="8" w:space="0" w:color="78C0D4"/>
        <w:left w:val="single" w:sz="8" w:space="0" w:color="78C0D4"/>
        <w:bottom w:val="single" w:sz="8" w:space="0" w:color="78C0D4"/>
        <w:right w:val="single" w:sz="8" w:space="0" w:color="78C0D4"/>
        <w:insideH w:val="single" w:sz="8" w:space="0" w:color="78C0D4"/>
        <w:insideV w:val="single" w:sz="8" w:space="0" w:color="78C0D4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/>
      </w:tcPr>
    </w:tblStylePr>
    <w:tblStylePr w:type="band1Horz">
      <w:tblPr/>
      <w:tcPr>
        <w:shd w:val="clear" w:color="auto" w:fill="A5D5E2"/>
      </w:tcPr>
    </w:tblStylePr>
  </w:style>
  <w:style w:type="paragraph" w:customStyle="1" w:styleId="Tekstglowny">
    <w:name w:val="!_Tekst_glowny"/>
    <w:qFormat/>
    <w:rsid w:val="00276141"/>
    <w:pPr>
      <w:spacing w:line="260" w:lineRule="atLeast"/>
      <w:jc w:val="both"/>
    </w:pPr>
    <w:rPr>
      <w:rFonts w:ascii="Times New Roman" w:hAnsi="Times New Roman"/>
      <w:szCs w:val="22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semiHidden="0" w:uiPriority="39" w:unhideWhenUsed="0" w:qFormat="1"/>
  </w:latentStyles>
  <w:style w:type="paragraph" w:default="1" w:styleId="Normalny">
    <w:name w:val="Normal"/>
    <w:qFormat/>
    <w:rsid w:val="008D3515"/>
    <w:pPr>
      <w:spacing w:after="160" w:line="259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uiPriority w:val="9"/>
    <w:qFormat/>
    <w:pPr>
      <w:keepNext/>
      <w:keepLines/>
      <w:spacing w:before="360" w:after="0" w:line="240" w:lineRule="auto"/>
      <w:outlineLvl w:val="0"/>
    </w:pPr>
    <w:rPr>
      <w:rFonts w:ascii="Cambria" w:eastAsia="Times New Roman" w:hAnsi="Cambria"/>
      <w:bCs/>
      <w:color w:val="FF388C"/>
      <w:sz w:val="32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uiPriority w:val="9"/>
    <w:qFormat/>
    <w:pPr>
      <w:keepNext/>
      <w:keepLines/>
      <w:spacing w:before="120" w:after="0" w:line="240" w:lineRule="auto"/>
      <w:outlineLvl w:val="1"/>
    </w:pPr>
    <w:rPr>
      <w:rFonts w:ascii="Cambria" w:eastAsia="Times New Roman" w:hAnsi="Cambria"/>
      <w:bCs/>
      <w:color w:val="666666"/>
      <w:sz w:val="28"/>
      <w:szCs w:val="28"/>
      <w:lang w:eastAsia="pl-PL"/>
    </w:rPr>
  </w:style>
  <w:style w:type="paragraph" w:styleId="Nagwek3">
    <w:name w:val="heading 3"/>
    <w:basedOn w:val="Normalny"/>
    <w:next w:val="Normalny"/>
    <w:link w:val="Nagwek3Znak"/>
    <w:uiPriority w:val="9"/>
    <w:qFormat/>
    <w:pPr>
      <w:keepNext/>
      <w:keepLines/>
      <w:spacing w:before="20" w:after="0" w:line="240" w:lineRule="auto"/>
      <w:outlineLvl w:val="2"/>
    </w:pPr>
    <w:rPr>
      <w:rFonts w:eastAsia="Times New Roman"/>
      <w:b/>
      <w:bCs/>
      <w:color w:val="FF388C"/>
      <w:sz w:val="24"/>
      <w:lang w:eastAsia="pl-PL"/>
    </w:rPr>
  </w:style>
  <w:style w:type="paragraph" w:styleId="Nagwek4">
    <w:name w:val="heading 4"/>
    <w:basedOn w:val="Normalny"/>
    <w:next w:val="Normalny"/>
    <w:link w:val="Nagwek4Znak"/>
    <w:uiPriority w:val="9"/>
    <w:qFormat/>
    <w:pPr>
      <w:keepNext/>
      <w:keepLines/>
      <w:spacing w:before="200" w:after="0" w:line="264" w:lineRule="auto"/>
      <w:outlineLvl w:val="3"/>
    </w:pPr>
    <w:rPr>
      <w:rFonts w:ascii="Cambria" w:eastAsia="Times New Roman" w:hAnsi="Cambria"/>
      <w:b/>
      <w:bCs/>
      <w:i/>
      <w:iCs/>
      <w:color w:val="FF388C"/>
      <w:lang w:eastAsia="pl-PL"/>
    </w:rPr>
  </w:style>
  <w:style w:type="paragraph" w:styleId="Nagwek5">
    <w:name w:val="heading 5"/>
    <w:basedOn w:val="Normalny"/>
    <w:next w:val="Normalny"/>
    <w:link w:val="Nagwek5Znak"/>
    <w:uiPriority w:val="9"/>
    <w:qFormat/>
    <w:pPr>
      <w:keepNext/>
      <w:keepLines/>
      <w:spacing w:before="200" w:after="0" w:line="264" w:lineRule="auto"/>
      <w:outlineLvl w:val="4"/>
    </w:pPr>
    <w:rPr>
      <w:rFonts w:ascii="Cambria" w:eastAsia="Times New Roman" w:hAnsi="Cambria"/>
      <w:color w:val="FF388C"/>
      <w:lang w:eastAsia="pl-PL"/>
    </w:rPr>
  </w:style>
  <w:style w:type="paragraph" w:styleId="Nagwek6">
    <w:name w:val="heading 6"/>
    <w:basedOn w:val="Normalny"/>
    <w:next w:val="Normalny"/>
    <w:link w:val="Nagwek6Znak"/>
    <w:uiPriority w:val="9"/>
    <w:qFormat/>
    <w:pPr>
      <w:keepNext/>
      <w:keepLines/>
      <w:spacing w:before="200" w:after="0" w:line="264" w:lineRule="auto"/>
      <w:outlineLvl w:val="5"/>
    </w:pPr>
    <w:rPr>
      <w:rFonts w:ascii="Cambria" w:eastAsia="Times New Roman" w:hAnsi="Cambria"/>
      <w:i/>
      <w:iCs/>
      <w:color w:val="FF388C"/>
      <w:lang w:eastAsia="pl-PL"/>
    </w:rPr>
  </w:style>
  <w:style w:type="paragraph" w:styleId="Nagwek7">
    <w:name w:val="heading 7"/>
    <w:basedOn w:val="Normalny"/>
    <w:next w:val="Normalny"/>
    <w:link w:val="Nagwek7Znak"/>
    <w:uiPriority w:val="9"/>
    <w:qFormat/>
    <w:pPr>
      <w:keepNext/>
      <w:keepLines/>
      <w:spacing w:before="200" w:after="0" w:line="264" w:lineRule="auto"/>
      <w:outlineLvl w:val="6"/>
    </w:pPr>
    <w:rPr>
      <w:rFonts w:ascii="Cambria" w:eastAsia="Times New Roman" w:hAnsi="Cambria"/>
      <w:i/>
      <w:iCs/>
      <w:color w:val="000000"/>
      <w:lang w:eastAsia="pl-PL"/>
    </w:rPr>
  </w:style>
  <w:style w:type="paragraph" w:styleId="Nagwek8">
    <w:name w:val="heading 8"/>
    <w:basedOn w:val="Normalny"/>
    <w:next w:val="Normalny"/>
    <w:link w:val="Nagwek8Znak"/>
    <w:uiPriority w:val="9"/>
    <w:qFormat/>
    <w:pPr>
      <w:keepNext/>
      <w:keepLines/>
      <w:spacing w:before="200" w:after="0" w:line="264" w:lineRule="auto"/>
      <w:outlineLvl w:val="7"/>
    </w:pPr>
    <w:rPr>
      <w:rFonts w:ascii="Cambria" w:eastAsia="Times New Roman" w:hAnsi="Cambria"/>
      <w:color w:val="000000"/>
      <w:sz w:val="20"/>
      <w:szCs w:val="20"/>
      <w:lang w:eastAsia="pl-PL"/>
    </w:rPr>
  </w:style>
  <w:style w:type="paragraph" w:styleId="Nagwek9">
    <w:name w:val="heading 9"/>
    <w:basedOn w:val="Normalny"/>
    <w:next w:val="Normalny"/>
    <w:link w:val="Nagwek9Znak"/>
    <w:uiPriority w:val="9"/>
    <w:qFormat/>
    <w:pPr>
      <w:keepNext/>
      <w:keepLines/>
      <w:spacing w:before="200" w:after="0" w:line="264" w:lineRule="auto"/>
      <w:outlineLvl w:val="8"/>
    </w:pPr>
    <w:rPr>
      <w:rFonts w:ascii="Cambria" w:eastAsia="Times New Roman" w:hAnsi="Cambria"/>
      <w:i/>
      <w:iCs/>
      <w:color w:val="000000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uiPriority w:val="9"/>
    <w:rPr>
      <w:rFonts w:ascii="Cambria" w:eastAsia="Times New Roman" w:hAnsi="Cambria" w:cs="Times New Roman"/>
      <w:bCs/>
      <w:color w:val="000000"/>
      <w:sz w:val="32"/>
      <w:szCs w:val="32"/>
    </w:rPr>
  </w:style>
  <w:style w:type="character" w:customStyle="1" w:styleId="Nagwek2Znak">
    <w:name w:val="Nagłówek 2 Znak"/>
    <w:link w:val="Nagwek2"/>
    <w:uiPriority w:val="9"/>
    <w:semiHidden/>
    <w:rPr>
      <w:rFonts w:ascii="Cambria" w:eastAsia="Times New Roman" w:hAnsi="Cambria" w:cs="Times New Roman"/>
      <w:bCs/>
      <w:color w:val="000000"/>
      <w:sz w:val="28"/>
      <w:szCs w:val="28"/>
    </w:rPr>
  </w:style>
  <w:style w:type="character" w:customStyle="1" w:styleId="Nagwek3Znak">
    <w:name w:val="Nagłówek 3 Znak"/>
    <w:link w:val="Nagwek3"/>
    <w:uiPriority w:val="9"/>
    <w:semiHidden/>
    <w:rPr>
      <w:rFonts w:eastAsia="Times New Roman" w:cs="Times New Roman"/>
      <w:b/>
      <w:bCs/>
      <w:color w:val="000000"/>
      <w:sz w:val="24"/>
    </w:rPr>
  </w:style>
  <w:style w:type="character" w:customStyle="1" w:styleId="Nagwek4Znak">
    <w:name w:val="Nagłówek 4 Znak"/>
    <w:link w:val="Nagwek4"/>
    <w:uiPriority w:val="9"/>
    <w:semiHidden/>
    <w:rPr>
      <w:rFonts w:ascii="Cambria" w:eastAsia="Times New Roman" w:hAnsi="Cambria" w:cs="Times New Roman"/>
      <w:b/>
      <w:bCs/>
      <w:i/>
      <w:iCs/>
      <w:color w:val="000000"/>
    </w:rPr>
  </w:style>
  <w:style w:type="character" w:customStyle="1" w:styleId="Nagwek5Znak">
    <w:name w:val="Nagłówek 5 Znak"/>
    <w:link w:val="Nagwek5"/>
    <w:uiPriority w:val="9"/>
    <w:semiHidden/>
    <w:rPr>
      <w:rFonts w:ascii="Cambria" w:eastAsia="Times New Roman" w:hAnsi="Cambria" w:cs="Times New Roman"/>
      <w:color w:val="000000"/>
    </w:rPr>
  </w:style>
  <w:style w:type="character" w:customStyle="1" w:styleId="Nagwek6Znak">
    <w:name w:val="Nagłówek 6 Znak"/>
    <w:link w:val="Nagwek6"/>
    <w:uiPriority w:val="9"/>
    <w:semiHidden/>
    <w:rPr>
      <w:rFonts w:ascii="Cambria" w:eastAsia="Times New Roman" w:hAnsi="Cambria" w:cs="Times New Roman"/>
      <w:i/>
      <w:iCs/>
      <w:color w:val="000000"/>
    </w:rPr>
  </w:style>
  <w:style w:type="character" w:customStyle="1" w:styleId="Nagwek7Znak">
    <w:name w:val="Nagłówek 7 Znak"/>
    <w:link w:val="Nagwek7"/>
    <w:uiPriority w:val="9"/>
    <w:semiHidden/>
    <w:rPr>
      <w:rFonts w:ascii="Cambria" w:eastAsia="Times New Roman" w:hAnsi="Cambria" w:cs="Times New Roman"/>
      <w:i/>
      <w:iCs/>
      <w:color w:val="000000"/>
    </w:rPr>
  </w:style>
  <w:style w:type="character" w:customStyle="1" w:styleId="Nagwek8Znak">
    <w:name w:val="Nagłówek 8 Znak"/>
    <w:link w:val="Nagwek8"/>
    <w:uiPriority w:val="9"/>
    <w:semiHidden/>
    <w:rPr>
      <w:rFonts w:ascii="Cambria" w:eastAsia="Times New Roman" w:hAnsi="Cambria" w:cs="Times New Roman"/>
      <w:color w:val="000000"/>
      <w:sz w:val="20"/>
      <w:szCs w:val="20"/>
    </w:rPr>
  </w:style>
  <w:style w:type="character" w:customStyle="1" w:styleId="Nagwek9Znak">
    <w:name w:val="Nagłówek 9 Znak"/>
    <w:link w:val="Nagwek9"/>
    <w:uiPriority w:val="9"/>
    <w:semiHidden/>
    <w:rPr>
      <w:rFonts w:ascii="Cambria" w:eastAsia="Times New Roman" w:hAnsi="Cambria" w:cs="Times New Roman"/>
      <w:i/>
      <w:iCs/>
      <w:color w:val="000000"/>
      <w:sz w:val="20"/>
      <w:szCs w:val="20"/>
    </w:rPr>
  </w:style>
  <w:style w:type="character" w:styleId="Pogrubienie">
    <w:name w:val="Strong"/>
    <w:uiPriority w:val="22"/>
    <w:qFormat/>
    <w:rPr>
      <w:b/>
      <w:bCs/>
    </w:rPr>
  </w:style>
  <w:style w:type="character" w:styleId="Uwydatnienie">
    <w:name w:val="Emphasis"/>
    <w:uiPriority w:val="20"/>
    <w:qFormat/>
    <w:rPr>
      <w:i/>
      <w:iCs/>
      <w:color w:val="000000"/>
    </w:rPr>
  </w:style>
  <w:style w:type="character" w:customStyle="1" w:styleId="Odwoanieintensywneznak">
    <w:name w:val="Odwołanie intensywne (znak)"/>
    <w:uiPriority w:val="32"/>
    <w:rPr>
      <w:rFonts w:cs="Times New Roman"/>
      <w:b/>
      <w:color w:val="000000"/>
      <w:szCs w:val="20"/>
      <w:u w:val="single"/>
    </w:rPr>
  </w:style>
  <w:style w:type="character" w:customStyle="1" w:styleId="Odwoaniedelikatneznak">
    <w:name w:val="Odwołanie delikatne (znak)"/>
    <w:uiPriority w:val="31"/>
    <w:rPr>
      <w:rFonts w:cs="Times New Roman"/>
      <w:color w:val="000000"/>
      <w:szCs w:val="20"/>
      <w:u w:val="single"/>
    </w:rPr>
  </w:style>
  <w:style w:type="character" w:customStyle="1" w:styleId="Tytuksikiznak">
    <w:name w:val="Tytuł książki (znak)"/>
    <w:uiPriority w:val="33"/>
    <w:rPr>
      <w:rFonts w:ascii="Cambria" w:hAnsi="Cambria" w:cs="Times New Roman"/>
      <w:b/>
      <w:i/>
      <w:color w:val="000000"/>
      <w:szCs w:val="20"/>
    </w:rPr>
  </w:style>
  <w:style w:type="character" w:customStyle="1" w:styleId="Wyrnienieintensywneznak">
    <w:name w:val="Wyróżnienie intensywne (znak)"/>
    <w:uiPriority w:val="21"/>
    <w:rPr>
      <w:rFonts w:cs="Times New Roman"/>
      <w:b/>
      <w:i/>
      <w:color w:val="000000"/>
      <w:szCs w:val="20"/>
    </w:rPr>
  </w:style>
  <w:style w:type="character" w:customStyle="1" w:styleId="Wyrnieniedelikatneznak">
    <w:name w:val="Wyróżnienie delikatne (znak)"/>
    <w:uiPriority w:val="19"/>
    <w:rPr>
      <w:rFonts w:cs="Times New Roman"/>
      <w:i/>
      <w:color w:val="000000"/>
      <w:szCs w:val="20"/>
    </w:rPr>
  </w:style>
  <w:style w:type="paragraph" w:styleId="Cytat">
    <w:name w:val="Quote"/>
    <w:basedOn w:val="Normalny"/>
    <w:next w:val="Normalny"/>
    <w:link w:val="CytatZnak"/>
    <w:uiPriority w:val="29"/>
    <w:qFormat/>
    <w:pPr>
      <w:spacing w:before="160" w:line="300" w:lineRule="auto"/>
      <w:ind w:left="144" w:right="144"/>
      <w:jc w:val="center"/>
    </w:pPr>
    <w:rPr>
      <w:rFonts w:ascii="Cambria" w:eastAsia="Times New Roman" w:hAnsi="Cambria"/>
      <w:i/>
      <w:iCs/>
      <w:color w:val="FF388C"/>
      <w:sz w:val="24"/>
      <w:lang w:eastAsia="pl-PL"/>
    </w:rPr>
  </w:style>
  <w:style w:type="character" w:customStyle="1" w:styleId="CytatZnak">
    <w:name w:val="Cytat Znak"/>
    <w:link w:val="Cytat"/>
    <w:uiPriority w:val="29"/>
    <w:rPr>
      <w:rFonts w:ascii="Cambria" w:eastAsia="Times New Roman" w:hAnsi="Cambria"/>
      <w:i/>
      <w:iCs/>
      <w:color w:val="000000"/>
      <w:sz w:val="24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pPr>
      <w:pBdr>
        <w:top w:val="single" w:sz="36" w:space="8" w:color="FF388C"/>
        <w:left w:val="single" w:sz="36" w:space="8" w:color="FF388C"/>
        <w:bottom w:val="single" w:sz="36" w:space="8" w:color="FF388C"/>
        <w:right w:val="single" w:sz="36" w:space="8" w:color="FF388C"/>
      </w:pBdr>
      <w:shd w:val="clear" w:color="auto" w:fill="FF388C"/>
      <w:spacing w:before="200" w:after="280" w:line="300" w:lineRule="auto"/>
      <w:ind w:left="936" w:right="936"/>
      <w:jc w:val="center"/>
    </w:pPr>
    <w:rPr>
      <w:rFonts w:eastAsia="Times New Roman"/>
      <w:b/>
      <w:bCs/>
      <w:i/>
      <w:iCs/>
      <w:color w:val="FFFFFF"/>
      <w:sz w:val="21"/>
      <w:lang w:eastAsia="pl-PL"/>
    </w:rPr>
  </w:style>
  <w:style w:type="table" w:styleId="Tabela-Siatka">
    <w:name w:val="Table Grid"/>
    <w:basedOn w:val="Standardowy"/>
    <w:uiPriority w:val="39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agwek">
    <w:name w:val="header"/>
    <w:basedOn w:val="Normalny"/>
    <w:link w:val="NagwekZnak"/>
    <w:uiPriority w:val="99"/>
    <w:unhideWhenUsed/>
    <w:pPr>
      <w:tabs>
        <w:tab w:val="center" w:pos="4320"/>
        <w:tab w:val="right" w:pos="8640"/>
      </w:tabs>
      <w:spacing w:line="264" w:lineRule="auto"/>
    </w:pPr>
    <w:rPr>
      <w:sz w:val="21"/>
      <w:lang w:eastAsia="pl-PL"/>
    </w:rPr>
  </w:style>
  <w:style w:type="character" w:customStyle="1" w:styleId="NagwekZnak">
    <w:name w:val="Nagłówek Znak"/>
    <w:link w:val="Nagwek"/>
    <w:uiPriority w:val="99"/>
    <w:rPr>
      <w:rFonts w:cs="Times New Roman"/>
      <w:color w:val="000000"/>
      <w:szCs w:val="20"/>
    </w:rPr>
  </w:style>
  <w:style w:type="paragraph" w:styleId="Stopka">
    <w:name w:val="footer"/>
    <w:basedOn w:val="Normalny"/>
    <w:link w:val="StopkaZnak"/>
    <w:uiPriority w:val="99"/>
    <w:unhideWhenUsed/>
    <w:pPr>
      <w:tabs>
        <w:tab w:val="center" w:pos="4320"/>
        <w:tab w:val="right" w:pos="8640"/>
      </w:tabs>
      <w:spacing w:line="264" w:lineRule="auto"/>
    </w:pPr>
    <w:rPr>
      <w:sz w:val="21"/>
      <w:lang w:eastAsia="pl-PL"/>
    </w:rPr>
  </w:style>
  <w:style w:type="character" w:customStyle="1" w:styleId="StopkaZnak">
    <w:name w:val="Stopka Znak"/>
    <w:link w:val="Stopka"/>
    <w:uiPriority w:val="99"/>
    <w:rPr>
      <w:rFonts w:cs="Times New Roman"/>
      <w:color w:val="00000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pPr>
      <w:spacing w:line="264" w:lineRule="auto"/>
    </w:pPr>
    <w:rPr>
      <w:rFonts w:ascii="Tahoma" w:hAnsi="Tahoma" w:cs="Tahoma"/>
      <w:sz w:val="16"/>
      <w:szCs w:val="16"/>
      <w:lang w:eastAsia="pl-PL"/>
    </w:rPr>
  </w:style>
  <w:style w:type="character" w:customStyle="1" w:styleId="TekstdymkaZnak">
    <w:name w:val="Tekst dymka Znak"/>
    <w:link w:val="Tekstdymka"/>
    <w:uiPriority w:val="99"/>
    <w:semiHidden/>
    <w:rPr>
      <w:rFonts w:ascii="Tahoma" w:hAnsi="Tahoma" w:cs="Tahoma"/>
      <w:color w:val="000000"/>
      <w:sz w:val="16"/>
      <w:szCs w:val="16"/>
    </w:rPr>
  </w:style>
  <w:style w:type="paragraph" w:styleId="Legenda">
    <w:name w:val="caption"/>
    <w:basedOn w:val="Normalny"/>
    <w:next w:val="Normalny"/>
    <w:uiPriority w:val="35"/>
    <w:qFormat/>
    <w:pPr>
      <w:spacing w:line="240" w:lineRule="auto"/>
    </w:pPr>
    <w:rPr>
      <w:rFonts w:eastAsia="Times New Roman"/>
      <w:b/>
      <w:bCs/>
      <w:smallCaps/>
      <w:color w:val="666666"/>
      <w:spacing w:val="6"/>
      <w:sz w:val="20"/>
      <w:szCs w:val="20"/>
      <w:lang w:eastAsia="pl-PL"/>
    </w:rPr>
  </w:style>
  <w:style w:type="paragraph" w:styleId="Bezodstpw">
    <w:name w:val="No Spacing"/>
    <w:link w:val="BezodstpwZnak"/>
    <w:uiPriority w:val="1"/>
    <w:qFormat/>
    <w:rPr>
      <w:sz w:val="22"/>
      <w:szCs w:val="22"/>
    </w:rPr>
  </w:style>
  <w:style w:type="paragraph" w:styleId="Tekstblokowy">
    <w:name w:val="Block Text"/>
    <w:aliases w:val="Cytat blokowy"/>
    <w:uiPriority w:val="40"/>
    <w:pPr>
      <w:pBdr>
        <w:top w:val="single" w:sz="2" w:space="10" w:color="FF87B9"/>
        <w:bottom w:val="single" w:sz="24" w:space="10" w:color="FF87B9"/>
      </w:pBdr>
      <w:spacing w:after="280"/>
      <w:ind w:left="1440" w:right="1440"/>
      <w:jc w:val="both"/>
    </w:pPr>
    <w:rPr>
      <w:rFonts w:eastAsia="Times New Roman"/>
      <w:color w:val="FFFFFF"/>
      <w:sz w:val="28"/>
      <w:szCs w:val="28"/>
    </w:rPr>
  </w:style>
  <w:style w:type="paragraph" w:styleId="Listapunktowana">
    <w:name w:val="List Bullet"/>
    <w:basedOn w:val="Normalny"/>
    <w:uiPriority w:val="6"/>
    <w:unhideWhenUsed/>
    <w:pPr>
      <w:numPr>
        <w:numId w:val="1"/>
      </w:numPr>
      <w:spacing w:after="0" w:line="264" w:lineRule="auto"/>
      <w:contextualSpacing/>
    </w:pPr>
    <w:rPr>
      <w:sz w:val="21"/>
      <w:lang w:eastAsia="pl-PL"/>
    </w:rPr>
  </w:style>
  <w:style w:type="paragraph" w:styleId="Listapunktowana2">
    <w:name w:val="List Bullet 2"/>
    <w:basedOn w:val="Normalny"/>
    <w:uiPriority w:val="6"/>
    <w:unhideWhenUsed/>
    <w:pPr>
      <w:numPr>
        <w:numId w:val="2"/>
      </w:numPr>
      <w:spacing w:after="0" w:line="264" w:lineRule="auto"/>
    </w:pPr>
    <w:rPr>
      <w:sz w:val="21"/>
      <w:lang w:eastAsia="pl-PL"/>
    </w:rPr>
  </w:style>
  <w:style w:type="paragraph" w:styleId="Listapunktowana3">
    <w:name w:val="List Bullet 3"/>
    <w:basedOn w:val="Normalny"/>
    <w:uiPriority w:val="6"/>
    <w:unhideWhenUsed/>
    <w:pPr>
      <w:numPr>
        <w:numId w:val="3"/>
      </w:numPr>
      <w:spacing w:after="0" w:line="264" w:lineRule="auto"/>
    </w:pPr>
    <w:rPr>
      <w:sz w:val="21"/>
      <w:lang w:eastAsia="pl-PL"/>
    </w:rPr>
  </w:style>
  <w:style w:type="paragraph" w:styleId="Listapunktowana4">
    <w:name w:val="List Bullet 4"/>
    <w:basedOn w:val="Normalny"/>
    <w:uiPriority w:val="6"/>
    <w:unhideWhenUsed/>
    <w:pPr>
      <w:numPr>
        <w:numId w:val="4"/>
      </w:numPr>
      <w:spacing w:after="0" w:line="264" w:lineRule="auto"/>
    </w:pPr>
    <w:rPr>
      <w:sz w:val="21"/>
      <w:lang w:eastAsia="pl-PL"/>
    </w:rPr>
  </w:style>
  <w:style w:type="paragraph" w:styleId="Listapunktowana5">
    <w:name w:val="List Bullet 5"/>
    <w:basedOn w:val="Normalny"/>
    <w:uiPriority w:val="6"/>
    <w:unhideWhenUsed/>
    <w:pPr>
      <w:numPr>
        <w:numId w:val="5"/>
      </w:numPr>
      <w:spacing w:after="0" w:line="264" w:lineRule="auto"/>
    </w:pPr>
    <w:rPr>
      <w:sz w:val="21"/>
      <w:lang w:eastAsia="pl-PL"/>
    </w:rPr>
  </w:style>
  <w:style w:type="paragraph" w:styleId="Spistreci1">
    <w:name w:val="toc 1"/>
    <w:basedOn w:val="Normalny"/>
    <w:next w:val="Normalny"/>
    <w:autoRedefine/>
    <w:uiPriority w:val="99"/>
    <w:semiHidden/>
    <w:unhideWhenUsed/>
    <w:pPr>
      <w:tabs>
        <w:tab w:val="right" w:leader="dot" w:pos="8630"/>
      </w:tabs>
      <w:spacing w:after="40" w:line="240" w:lineRule="auto"/>
    </w:pPr>
    <w:rPr>
      <w:smallCaps/>
      <w:color w:val="E40059"/>
      <w:sz w:val="21"/>
      <w:lang w:eastAsia="pl-PL"/>
    </w:rPr>
  </w:style>
  <w:style w:type="paragraph" w:styleId="Spistreci2">
    <w:name w:val="toc 2"/>
    <w:basedOn w:val="Normalny"/>
    <w:next w:val="Normalny"/>
    <w:autoRedefine/>
    <w:uiPriority w:val="99"/>
    <w:semiHidden/>
    <w:unhideWhenUsed/>
    <w:pPr>
      <w:tabs>
        <w:tab w:val="right" w:leader="dot" w:pos="8630"/>
      </w:tabs>
      <w:spacing w:after="40" w:line="240" w:lineRule="auto"/>
      <w:ind w:left="216"/>
    </w:pPr>
    <w:rPr>
      <w:smallCaps/>
      <w:sz w:val="21"/>
      <w:lang w:eastAsia="pl-PL"/>
    </w:rPr>
  </w:style>
  <w:style w:type="paragraph" w:styleId="Spistreci3">
    <w:name w:val="toc 3"/>
    <w:basedOn w:val="Normalny"/>
    <w:next w:val="Normalny"/>
    <w:autoRedefine/>
    <w:uiPriority w:val="99"/>
    <w:semiHidden/>
    <w:unhideWhenUsed/>
    <w:pPr>
      <w:tabs>
        <w:tab w:val="right" w:leader="dot" w:pos="8630"/>
      </w:tabs>
      <w:spacing w:after="40" w:line="240" w:lineRule="auto"/>
      <w:ind w:left="446"/>
    </w:pPr>
    <w:rPr>
      <w:smallCaps/>
      <w:sz w:val="21"/>
      <w:lang w:eastAsia="pl-PL"/>
    </w:rPr>
  </w:style>
  <w:style w:type="paragraph" w:styleId="Spistreci4">
    <w:name w:val="toc 4"/>
    <w:basedOn w:val="Normalny"/>
    <w:next w:val="Normalny"/>
    <w:autoRedefine/>
    <w:uiPriority w:val="99"/>
    <w:semiHidden/>
    <w:unhideWhenUsed/>
    <w:pPr>
      <w:tabs>
        <w:tab w:val="right" w:leader="dot" w:pos="8630"/>
      </w:tabs>
      <w:spacing w:after="40" w:line="240" w:lineRule="auto"/>
      <w:ind w:left="662"/>
    </w:pPr>
    <w:rPr>
      <w:smallCaps/>
      <w:sz w:val="21"/>
      <w:lang w:eastAsia="pl-PL"/>
    </w:rPr>
  </w:style>
  <w:style w:type="paragraph" w:styleId="Spistreci5">
    <w:name w:val="toc 5"/>
    <w:basedOn w:val="Normalny"/>
    <w:next w:val="Normalny"/>
    <w:autoRedefine/>
    <w:uiPriority w:val="99"/>
    <w:semiHidden/>
    <w:unhideWhenUsed/>
    <w:pPr>
      <w:tabs>
        <w:tab w:val="right" w:leader="dot" w:pos="8630"/>
      </w:tabs>
      <w:spacing w:after="40" w:line="240" w:lineRule="auto"/>
      <w:ind w:left="878"/>
    </w:pPr>
    <w:rPr>
      <w:smallCaps/>
      <w:sz w:val="21"/>
      <w:lang w:eastAsia="pl-PL"/>
    </w:rPr>
  </w:style>
  <w:style w:type="paragraph" w:styleId="Spistreci6">
    <w:name w:val="toc 6"/>
    <w:basedOn w:val="Normalny"/>
    <w:next w:val="Normalny"/>
    <w:autoRedefine/>
    <w:uiPriority w:val="99"/>
    <w:semiHidden/>
    <w:unhideWhenUsed/>
    <w:pPr>
      <w:tabs>
        <w:tab w:val="right" w:leader="dot" w:pos="8630"/>
      </w:tabs>
      <w:spacing w:after="40" w:line="240" w:lineRule="auto"/>
      <w:ind w:left="1094"/>
    </w:pPr>
    <w:rPr>
      <w:smallCaps/>
      <w:sz w:val="21"/>
      <w:lang w:eastAsia="pl-PL"/>
    </w:rPr>
  </w:style>
  <w:style w:type="paragraph" w:styleId="Spistreci7">
    <w:name w:val="toc 7"/>
    <w:basedOn w:val="Normalny"/>
    <w:next w:val="Normalny"/>
    <w:autoRedefine/>
    <w:uiPriority w:val="99"/>
    <w:semiHidden/>
    <w:unhideWhenUsed/>
    <w:pPr>
      <w:tabs>
        <w:tab w:val="right" w:leader="dot" w:pos="8630"/>
      </w:tabs>
      <w:spacing w:after="40" w:line="240" w:lineRule="auto"/>
      <w:ind w:left="1325"/>
    </w:pPr>
    <w:rPr>
      <w:smallCaps/>
      <w:sz w:val="21"/>
      <w:lang w:eastAsia="pl-PL"/>
    </w:rPr>
  </w:style>
  <w:style w:type="paragraph" w:styleId="Spistreci8">
    <w:name w:val="toc 8"/>
    <w:basedOn w:val="Normalny"/>
    <w:next w:val="Normalny"/>
    <w:autoRedefine/>
    <w:uiPriority w:val="99"/>
    <w:semiHidden/>
    <w:unhideWhenUsed/>
    <w:pPr>
      <w:tabs>
        <w:tab w:val="right" w:leader="dot" w:pos="8630"/>
      </w:tabs>
      <w:spacing w:after="40" w:line="240" w:lineRule="auto"/>
      <w:ind w:left="1540"/>
    </w:pPr>
    <w:rPr>
      <w:smallCaps/>
      <w:sz w:val="21"/>
      <w:lang w:eastAsia="pl-PL"/>
    </w:rPr>
  </w:style>
  <w:style w:type="paragraph" w:styleId="Spistreci9">
    <w:name w:val="toc 9"/>
    <w:basedOn w:val="Normalny"/>
    <w:next w:val="Normalny"/>
    <w:autoRedefine/>
    <w:uiPriority w:val="99"/>
    <w:semiHidden/>
    <w:unhideWhenUsed/>
    <w:pPr>
      <w:tabs>
        <w:tab w:val="right" w:leader="dot" w:pos="8630"/>
      </w:tabs>
      <w:spacing w:after="40" w:line="240" w:lineRule="auto"/>
      <w:ind w:left="1760"/>
    </w:pPr>
    <w:rPr>
      <w:smallCaps/>
      <w:sz w:val="21"/>
      <w:lang w:eastAsia="pl-PL"/>
    </w:rPr>
  </w:style>
  <w:style w:type="character" w:styleId="Hipercze">
    <w:name w:val="Hyperlink"/>
    <w:uiPriority w:val="99"/>
    <w:semiHidden/>
    <w:unhideWhenUsed/>
    <w:rPr>
      <w:color w:val="000000"/>
      <w:u w:val="single"/>
    </w:rPr>
  </w:style>
  <w:style w:type="character" w:styleId="Tytuksiki">
    <w:name w:val="Book Title"/>
    <w:uiPriority w:val="33"/>
    <w:qFormat/>
    <w:rPr>
      <w:b/>
      <w:bCs/>
      <w:caps w:val="0"/>
      <w:smallCaps/>
      <w:spacing w:val="10"/>
    </w:rPr>
  </w:style>
  <w:style w:type="character" w:styleId="Wyrnienieintensywne">
    <w:name w:val="Intense Emphasis"/>
    <w:uiPriority w:val="21"/>
    <w:qFormat/>
    <w:rPr>
      <w:b/>
      <w:bCs/>
      <w:i/>
      <w:iCs/>
      <w:color w:val="000000"/>
    </w:rPr>
  </w:style>
  <w:style w:type="character" w:styleId="Odwoanieintensywne">
    <w:name w:val="Intense Reference"/>
    <w:uiPriority w:val="32"/>
    <w:qFormat/>
    <w:rPr>
      <w:b/>
      <w:bCs/>
      <w:smallCaps/>
      <w:color w:val="000000"/>
      <w:spacing w:val="5"/>
      <w:u w:val="single"/>
    </w:rPr>
  </w:style>
  <w:style w:type="character" w:styleId="Wyrnieniedelikatne">
    <w:name w:val="Subtle Emphasis"/>
    <w:uiPriority w:val="19"/>
    <w:qFormat/>
    <w:rPr>
      <w:i/>
      <w:iCs/>
      <w:color w:val="000000"/>
    </w:rPr>
  </w:style>
  <w:style w:type="character" w:styleId="Odwoaniedelikatne">
    <w:name w:val="Subtle Reference"/>
    <w:uiPriority w:val="31"/>
    <w:qFormat/>
    <w:rPr>
      <w:smallCaps/>
      <w:color w:val="000000"/>
      <w:u w:val="single"/>
    </w:rPr>
  </w:style>
  <w:style w:type="paragraph" w:styleId="Zwrotpoegnalny">
    <w:name w:val="Closing"/>
    <w:basedOn w:val="Normalny"/>
    <w:link w:val="ZwrotpoegnalnyZnak"/>
    <w:uiPriority w:val="5"/>
    <w:unhideWhenUsed/>
    <w:pPr>
      <w:spacing w:before="480" w:after="960" w:line="264" w:lineRule="auto"/>
      <w:contextualSpacing/>
    </w:pPr>
    <w:rPr>
      <w:b/>
      <w:color w:val="666666"/>
      <w:sz w:val="21"/>
      <w:lang w:eastAsia="pl-PL"/>
    </w:rPr>
  </w:style>
  <w:style w:type="character" w:customStyle="1" w:styleId="ZwrotpoegnalnyZnak">
    <w:name w:val="Zwrot pożegnalny Znak"/>
    <w:link w:val="Zwrotpoegnalny"/>
    <w:uiPriority w:val="5"/>
    <w:rPr>
      <w:b/>
      <w:color w:val="000000"/>
      <w:sz w:val="21"/>
    </w:rPr>
  </w:style>
  <w:style w:type="paragraph" w:customStyle="1" w:styleId="Adresodbiorcy">
    <w:name w:val="Adres odbiorcy"/>
    <w:basedOn w:val="Bezodstpw"/>
    <w:link w:val="Adresodbiorcyznak"/>
    <w:uiPriority w:val="5"/>
    <w:qFormat/>
    <w:pPr>
      <w:spacing w:after="360"/>
      <w:contextualSpacing/>
    </w:pPr>
    <w:rPr>
      <w:color w:val="666666"/>
      <w:sz w:val="21"/>
    </w:rPr>
  </w:style>
  <w:style w:type="paragraph" w:styleId="Zwrotgrzecznociowy">
    <w:name w:val="Salutation"/>
    <w:basedOn w:val="Bezodstpw"/>
    <w:next w:val="Normalny"/>
    <w:link w:val="ZwrotgrzecznociowyZnak"/>
    <w:uiPriority w:val="6"/>
    <w:unhideWhenUsed/>
    <w:qFormat/>
    <w:pPr>
      <w:spacing w:before="480" w:after="320"/>
      <w:contextualSpacing/>
    </w:pPr>
    <w:rPr>
      <w:b/>
      <w:color w:val="666666"/>
      <w:sz w:val="21"/>
    </w:rPr>
  </w:style>
  <w:style w:type="character" w:customStyle="1" w:styleId="ZwrotgrzecznociowyZnak">
    <w:name w:val="Zwrot grzecznościowy Znak"/>
    <w:link w:val="Zwrotgrzecznociowy"/>
    <w:uiPriority w:val="6"/>
    <w:rPr>
      <w:b/>
      <w:color w:val="000000"/>
      <w:sz w:val="21"/>
    </w:rPr>
  </w:style>
  <w:style w:type="paragraph" w:customStyle="1" w:styleId="Adresnadawcy">
    <w:name w:val="Adres nadawcy"/>
    <w:basedOn w:val="Bezodstpw"/>
    <w:uiPriority w:val="2"/>
    <w:qFormat/>
    <w:pPr>
      <w:spacing w:after="360"/>
      <w:contextualSpacing/>
    </w:pPr>
  </w:style>
  <w:style w:type="paragraph" w:styleId="Podtytu">
    <w:name w:val="Subtitle"/>
    <w:basedOn w:val="Normalny"/>
    <w:next w:val="Normalny"/>
    <w:link w:val="PodtytuZnak"/>
    <w:uiPriority w:val="11"/>
    <w:qFormat/>
    <w:pPr>
      <w:numPr>
        <w:ilvl w:val="1"/>
      </w:numPr>
      <w:spacing w:line="264" w:lineRule="auto"/>
    </w:pPr>
    <w:rPr>
      <w:rFonts w:eastAsia="Times New Roman"/>
      <w:iCs/>
      <w:color w:val="666666"/>
      <w:sz w:val="32"/>
      <w:szCs w:val="32"/>
      <w:lang w:eastAsia="pl-PL"/>
    </w:rPr>
  </w:style>
  <w:style w:type="character" w:customStyle="1" w:styleId="PodtytuZnak">
    <w:name w:val="Podtytuł Znak"/>
    <w:link w:val="Podtytu"/>
    <w:uiPriority w:val="11"/>
    <w:rPr>
      <w:rFonts w:eastAsia="Times New Roman" w:cs="Times New Roman"/>
      <w:iCs/>
      <w:color w:val="000000"/>
      <w:sz w:val="32"/>
      <w:szCs w:val="32"/>
    </w:rPr>
  </w:style>
  <w:style w:type="paragraph" w:styleId="Tytu">
    <w:name w:val="Title"/>
    <w:basedOn w:val="Normalny"/>
    <w:next w:val="Normalny"/>
    <w:link w:val="TytuZnak"/>
    <w:uiPriority w:val="10"/>
    <w:qFormat/>
    <w:rsid w:val="008D3515"/>
    <w:pPr>
      <w:spacing w:after="0" w:line="240" w:lineRule="auto"/>
      <w:contextualSpacing/>
    </w:pPr>
    <w:rPr>
      <w:rFonts w:ascii="Cambria" w:eastAsia="Times New Roman" w:hAnsi="Cambria"/>
      <w:color w:val="666666"/>
      <w:kern w:val="28"/>
      <w:sz w:val="72"/>
      <w:szCs w:val="80"/>
      <w:lang w:eastAsia="pl-PL"/>
    </w:rPr>
  </w:style>
  <w:style w:type="character" w:customStyle="1" w:styleId="TytuZnak">
    <w:name w:val="Tytuł Znak"/>
    <w:link w:val="Tytu"/>
    <w:uiPriority w:val="10"/>
    <w:rsid w:val="008D3515"/>
    <w:rPr>
      <w:rFonts w:ascii="Cambria" w:eastAsia="Times New Roman" w:hAnsi="Cambria" w:cs="Times New Roman"/>
      <w:color w:val="666666"/>
      <w:kern w:val="28"/>
      <w:sz w:val="72"/>
      <w:szCs w:val="80"/>
    </w:rPr>
  </w:style>
  <w:style w:type="paragraph" w:styleId="Data">
    <w:name w:val="Date"/>
    <w:basedOn w:val="Normalny"/>
    <w:next w:val="Normalny"/>
    <w:link w:val="DataZnak"/>
    <w:uiPriority w:val="99"/>
    <w:semiHidden/>
    <w:unhideWhenUsed/>
    <w:pPr>
      <w:spacing w:line="264" w:lineRule="auto"/>
    </w:pPr>
    <w:rPr>
      <w:sz w:val="21"/>
      <w:lang w:eastAsia="pl-PL"/>
    </w:rPr>
  </w:style>
  <w:style w:type="character" w:customStyle="1" w:styleId="DataZnak">
    <w:name w:val="Data Znak"/>
    <w:link w:val="Data"/>
    <w:uiPriority w:val="99"/>
    <w:semiHidden/>
    <w:rPr>
      <w:rFonts w:cs="Times New Roman"/>
      <w:color w:val="000000"/>
      <w:szCs w:val="20"/>
    </w:rPr>
  </w:style>
  <w:style w:type="character" w:styleId="Tekstzastpczy">
    <w:name w:val="Placeholder Text"/>
    <w:uiPriority w:val="99"/>
    <w:unhideWhenUsed/>
    <w:rPr>
      <w:color w:val="808080"/>
    </w:rPr>
  </w:style>
  <w:style w:type="paragraph" w:styleId="Podpis">
    <w:name w:val="Signature"/>
    <w:basedOn w:val="Normalny"/>
    <w:link w:val="PodpisZnak"/>
    <w:uiPriority w:val="99"/>
    <w:unhideWhenUsed/>
    <w:pPr>
      <w:spacing w:line="264" w:lineRule="auto"/>
      <w:contextualSpacing/>
    </w:pPr>
    <w:rPr>
      <w:sz w:val="21"/>
      <w:lang w:eastAsia="pl-PL"/>
    </w:rPr>
  </w:style>
  <w:style w:type="character" w:customStyle="1" w:styleId="PodpisZnak">
    <w:name w:val="Podpis Znak"/>
    <w:link w:val="Podpis"/>
    <w:uiPriority w:val="99"/>
    <w:rPr>
      <w:rFonts w:cs="Times New Roman"/>
      <w:color w:val="000000"/>
      <w:szCs w:val="20"/>
    </w:rPr>
  </w:style>
  <w:style w:type="table" w:customStyle="1" w:styleId="Styl6">
    <w:name w:val="Styl 6"/>
    <w:basedOn w:val="Standardowy"/>
    <w:uiPriority w:val="26"/>
    <w:rPr>
      <w:rFonts w:eastAsia="Times New Roman"/>
      <w:color w:val="000000"/>
    </w:rPr>
    <w:tblPr>
      <w:tblInd w:w="0" w:type="dxa"/>
      <w:tblBorders>
        <w:top w:val="single" w:sz="4" w:space="0" w:color="FF388C"/>
        <w:left w:val="single" w:sz="4" w:space="0" w:color="FF388C"/>
        <w:bottom w:val="single" w:sz="4" w:space="0" w:color="FF388C"/>
        <w:right w:val="single" w:sz="4" w:space="0" w:color="FF388C"/>
        <w:insideH w:val="single" w:sz="4" w:space="0" w:color="FFFFFF"/>
        <w:insideV w:val="single" w:sz="4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FD7E7"/>
    </w:tcPr>
    <w:tblStylePr w:type="firstRow">
      <w:rPr>
        <w:b/>
        <w:bCs/>
        <w:color w:val="666666"/>
      </w:rPr>
      <w:tblPr/>
      <w:tcPr>
        <w:shd w:val="clear" w:color="auto" w:fill="FFEBF3"/>
      </w:tcPr>
    </w:tblStylePr>
    <w:tblStylePr w:type="lastRow">
      <w:rPr>
        <w:b/>
        <w:bCs/>
        <w:color w:val="FFFFFF"/>
      </w:rPr>
      <w:tblPr/>
      <w:tcPr>
        <w:shd w:val="clear" w:color="auto" w:fill="FF388C"/>
      </w:tcPr>
    </w:tblStylePr>
    <w:tblStylePr w:type="firstCol">
      <w:rPr>
        <w:b/>
        <w:bCs/>
        <w:color w:val="666666"/>
      </w:rPr>
    </w:tblStylePr>
    <w:tblStylePr w:type="lastCol">
      <w:rPr>
        <w:color w:val="000000"/>
      </w:rPr>
    </w:tblStylePr>
  </w:style>
  <w:style w:type="paragraph" w:customStyle="1" w:styleId="Tekstdaty">
    <w:name w:val="Tekst daty"/>
    <w:basedOn w:val="Normalny"/>
    <w:uiPriority w:val="35"/>
    <w:pPr>
      <w:spacing w:before="720" w:line="264" w:lineRule="auto"/>
      <w:contextualSpacing/>
    </w:pPr>
    <w:rPr>
      <w:sz w:val="21"/>
      <w:lang w:eastAsia="pl-PL"/>
    </w:rPr>
  </w:style>
  <w:style w:type="character" w:customStyle="1" w:styleId="BezodstpwZnak">
    <w:name w:val="Bez odstępów Znak"/>
    <w:basedOn w:val="Domylnaczcionkaakapitu"/>
    <w:link w:val="Bezodstpw"/>
    <w:uiPriority w:val="1"/>
  </w:style>
  <w:style w:type="paragraph" w:styleId="Akapitzlist">
    <w:name w:val="List Paragraph"/>
    <w:basedOn w:val="Normalny"/>
    <w:uiPriority w:val="34"/>
    <w:qFormat/>
    <w:pPr>
      <w:spacing w:line="240" w:lineRule="auto"/>
      <w:ind w:left="720" w:hanging="288"/>
      <w:contextualSpacing/>
    </w:pPr>
    <w:rPr>
      <w:color w:val="666666"/>
      <w:sz w:val="21"/>
      <w:lang w:eastAsia="pl-PL"/>
    </w:rPr>
  </w:style>
  <w:style w:type="character" w:customStyle="1" w:styleId="CytatintensywnyZnak">
    <w:name w:val="Cytat intensywny Znak"/>
    <w:link w:val="Cytatintensywny"/>
    <w:uiPriority w:val="30"/>
    <w:rPr>
      <w:rFonts w:eastAsia="Times New Roman"/>
      <w:b/>
      <w:bCs/>
      <w:i/>
      <w:iCs/>
      <w:color w:val="000000"/>
      <w:sz w:val="21"/>
      <w:shd w:val="clear" w:color="auto" w:fill="FF388C"/>
    </w:rPr>
  </w:style>
  <w:style w:type="paragraph" w:styleId="Nagwekspisutreci">
    <w:name w:val="TOC Heading"/>
    <w:basedOn w:val="Nagwek1"/>
    <w:next w:val="Normalny"/>
    <w:uiPriority w:val="39"/>
    <w:qFormat/>
    <w:pPr>
      <w:spacing w:before="480" w:line="264" w:lineRule="auto"/>
      <w:outlineLvl w:val="9"/>
    </w:pPr>
    <w:rPr>
      <w:b/>
      <w:color w:val="000000"/>
      <w:sz w:val="28"/>
    </w:rPr>
  </w:style>
  <w:style w:type="paragraph" w:customStyle="1" w:styleId="Imiinazwisko">
    <w:name w:val="Imię i nazwisko"/>
    <w:basedOn w:val="Tytu"/>
    <w:qFormat/>
    <w:rPr>
      <w:b/>
      <w:sz w:val="28"/>
      <w:szCs w:val="28"/>
    </w:rPr>
  </w:style>
  <w:style w:type="character" w:customStyle="1" w:styleId="Adresodbiorcyznak">
    <w:name w:val="Adres odbiorcy (znak)"/>
    <w:link w:val="Adresodbiorcy"/>
    <w:uiPriority w:val="5"/>
    <w:locked/>
    <w:rPr>
      <w:color w:val="000000"/>
      <w:sz w:val="21"/>
    </w:rPr>
  </w:style>
  <w:style w:type="table" w:styleId="Jasnalistaakcent6">
    <w:name w:val="Light List Accent 6"/>
    <w:basedOn w:val="Standardowy"/>
    <w:uiPriority w:val="46"/>
    <w:rsid w:val="00216359"/>
    <w:tblPr>
      <w:tblStyleRowBandSize w:val="1"/>
      <w:tblStyleColBandSize w:val="1"/>
      <w:tblInd w:w="0" w:type="dxa"/>
      <w:tblBorders>
        <w:top w:val="single" w:sz="8" w:space="0" w:color="F79646"/>
        <w:left w:val="single" w:sz="8" w:space="0" w:color="F79646"/>
        <w:bottom w:val="single" w:sz="8" w:space="0" w:color="F79646"/>
        <w:right w:val="single" w:sz="8" w:space="0" w:color="F7964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F7964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</w:tcPr>
    </w:tblStylePr>
    <w:tblStylePr w:type="band1Horz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</w:tcPr>
    </w:tblStylePr>
  </w:style>
  <w:style w:type="table" w:styleId="redniasiatka3akcent2">
    <w:name w:val="Medium Grid 3 Accent 2"/>
    <w:basedOn w:val="Standardowy"/>
    <w:uiPriority w:val="42"/>
    <w:rsid w:val="00216359"/>
    <w:tblPr>
      <w:tblStyleRowBandSize w:val="1"/>
      <w:tblStyleColBandSize w:val="1"/>
      <w:tblInd w:w="0" w:type="dxa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C0504D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C0504D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C0504D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C0504D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DFA7A6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DFA7A6"/>
      </w:tcPr>
    </w:tblStylePr>
  </w:style>
  <w:style w:type="table" w:styleId="Kolorowalistaakcent5">
    <w:name w:val="Colorful List Accent 5"/>
    <w:basedOn w:val="Standardowy"/>
    <w:uiPriority w:val="45"/>
    <w:rsid w:val="00AD0E2A"/>
    <w:rPr>
      <w:color w:val="00000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F2730A"/>
      </w:tcPr>
    </w:tblStylePr>
    <w:tblStylePr w:type="lastRow">
      <w:rPr>
        <w:b/>
        <w:bCs/>
        <w:color w:val="F2730A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tblPr/>
      <w:tcPr>
        <w:shd w:val="clear" w:color="auto" w:fill="DAEEF3"/>
      </w:tcPr>
    </w:tblStylePr>
  </w:style>
  <w:style w:type="table" w:styleId="Jasnasiatkaakcent5">
    <w:name w:val="Light Grid Accent 5"/>
    <w:basedOn w:val="Standardowy"/>
    <w:uiPriority w:val="45"/>
    <w:rsid w:val="00AD0E2A"/>
    <w:tblPr>
      <w:tblStyleRowBandSize w:val="1"/>
      <w:tblStyleColBandSize w:val="1"/>
      <w:tblInd w:w="0" w:type="dxa"/>
      <w:tblBorders>
        <w:top w:val="single" w:sz="8" w:space="0" w:color="4BACC6"/>
        <w:left w:val="single" w:sz="8" w:space="0" w:color="4BACC6"/>
        <w:bottom w:val="single" w:sz="8" w:space="0" w:color="4BACC6"/>
        <w:right w:val="single" w:sz="8" w:space="0" w:color="4BACC6"/>
        <w:insideH w:val="single" w:sz="8" w:space="0" w:color="4BACC6"/>
        <w:insideV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BACC6"/>
          <w:left w:val="single" w:sz="8" w:space="0" w:color="4BACC6"/>
          <w:bottom w:val="single" w:sz="18" w:space="0" w:color="4BACC6"/>
          <w:right w:val="single" w:sz="8" w:space="0" w:color="4BACC6"/>
          <w:insideH w:val="nil"/>
          <w:insideV w:val="single" w:sz="8" w:space="0" w:color="4BACC6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4BACC6"/>
          <w:left w:val="single" w:sz="8" w:space="0" w:color="4BACC6"/>
          <w:bottom w:val="single" w:sz="8" w:space="0" w:color="4BACC6"/>
          <w:right w:val="single" w:sz="8" w:space="0" w:color="4BACC6"/>
          <w:insideH w:val="nil"/>
          <w:insideV w:val="single" w:sz="8" w:space="0" w:color="4BACC6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  <w:tblStylePr w:type="band1Vert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  <w:shd w:val="clear" w:color="auto" w:fill="D2EAF1"/>
      </w:tcPr>
    </w:tblStylePr>
    <w:tblStylePr w:type="band1Horz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  <w:insideV w:val="single" w:sz="8" w:space="0" w:color="4BACC6"/>
        </w:tcBorders>
        <w:shd w:val="clear" w:color="auto" w:fill="D2EAF1"/>
      </w:tcPr>
    </w:tblStylePr>
    <w:tblStylePr w:type="band2Horz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  <w:insideV w:val="single" w:sz="8" w:space="0" w:color="4BACC6"/>
        </w:tcBorders>
      </w:tcPr>
    </w:tblStylePr>
  </w:style>
  <w:style w:type="table" w:styleId="redniasiatka1akcent5">
    <w:name w:val="Medium Grid 1 Accent 5"/>
    <w:basedOn w:val="Standardowy"/>
    <w:uiPriority w:val="67"/>
    <w:rsid w:val="002411EC"/>
    <w:tblPr>
      <w:tblStyleRowBandSize w:val="1"/>
      <w:tblStyleColBandSize w:val="1"/>
      <w:tblInd w:w="0" w:type="dxa"/>
      <w:tblBorders>
        <w:top w:val="single" w:sz="8" w:space="0" w:color="78C0D4"/>
        <w:left w:val="single" w:sz="8" w:space="0" w:color="78C0D4"/>
        <w:bottom w:val="single" w:sz="8" w:space="0" w:color="78C0D4"/>
        <w:right w:val="single" w:sz="8" w:space="0" w:color="78C0D4"/>
        <w:insideH w:val="single" w:sz="8" w:space="0" w:color="78C0D4"/>
        <w:insideV w:val="single" w:sz="8" w:space="0" w:color="78C0D4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/>
      </w:tcPr>
    </w:tblStylePr>
    <w:tblStylePr w:type="band1Horz">
      <w:tblPr/>
      <w:tcPr>
        <w:shd w:val="clear" w:color="auto" w:fill="A5D5E2"/>
      </w:tcPr>
    </w:tblStylePr>
  </w:style>
  <w:style w:type="paragraph" w:customStyle="1" w:styleId="Tekstglowny">
    <w:name w:val="!_Tekst_glowny"/>
    <w:qFormat/>
    <w:rsid w:val="00276141"/>
    <w:pPr>
      <w:spacing w:line="260" w:lineRule="atLeast"/>
      <w:jc w:val="both"/>
    </w:pPr>
    <w:rPr>
      <w:rFonts w:ascii="Times New Roman" w:hAnsi="Times New Roman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17286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790859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png"/><Relationship Id="rId18" Type="http://schemas.microsoft.com/office/2007/relationships/hdphoto" Target="media/hdphoto3.wdp"/><Relationship Id="rId26" Type="http://schemas.openxmlformats.org/officeDocument/2006/relationships/image" Target="media/image14.png"/><Relationship Id="rId39" Type="http://schemas.openxmlformats.org/officeDocument/2006/relationships/image" Target="media/image25.png"/><Relationship Id="rId3" Type="http://schemas.openxmlformats.org/officeDocument/2006/relationships/styles" Target="styles.xml"/><Relationship Id="rId21" Type="http://schemas.openxmlformats.org/officeDocument/2006/relationships/image" Target="media/image9.png"/><Relationship Id="rId34" Type="http://schemas.openxmlformats.org/officeDocument/2006/relationships/image" Target="media/image20.png"/><Relationship Id="rId42" Type="http://schemas.openxmlformats.org/officeDocument/2006/relationships/footer" Target="footer2.xml"/><Relationship Id="rId7" Type="http://schemas.openxmlformats.org/officeDocument/2006/relationships/footnotes" Target="footnotes.xml"/><Relationship Id="rId12" Type="http://schemas.microsoft.com/office/2007/relationships/hdphoto" Target="media/hdphoto2.wdp"/><Relationship Id="rId17" Type="http://schemas.openxmlformats.org/officeDocument/2006/relationships/image" Target="media/image7.png"/><Relationship Id="rId25" Type="http://schemas.openxmlformats.org/officeDocument/2006/relationships/image" Target="media/image13.png"/><Relationship Id="rId33" Type="http://schemas.openxmlformats.org/officeDocument/2006/relationships/image" Target="media/image19.png"/><Relationship Id="rId38" Type="http://schemas.openxmlformats.org/officeDocument/2006/relationships/image" Target="media/image24.png"/><Relationship Id="rId46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microsoft.com/office/2007/relationships/hdphoto" Target="media/hdphoto4.wdp"/><Relationship Id="rId29" Type="http://schemas.openxmlformats.org/officeDocument/2006/relationships/image" Target="media/image16.png"/><Relationship Id="rId41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image" Target="media/image12.png"/><Relationship Id="rId32" Type="http://schemas.openxmlformats.org/officeDocument/2006/relationships/image" Target="media/image18.png"/><Relationship Id="rId37" Type="http://schemas.openxmlformats.org/officeDocument/2006/relationships/image" Target="media/image23.png"/><Relationship Id="rId40" Type="http://schemas.openxmlformats.org/officeDocument/2006/relationships/header" Target="header1.xml"/><Relationship Id="rId45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5.png"/><Relationship Id="rId23" Type="http://schemas.openxmlformats.org/officeDocument/2006/relationships/image" Target="media/image11.png"/><Relationship Id="rId28" Type="http://schemas.microsoft.com/office/2007/relationships/hdphoto" Target="media/hdphoto5.wdp"/><Relationship Id="rId36" Type="http://schemas.openxmlformats.org/officeDocument/2006/relationships/image" Target="media/image22.png"/><Relationship Id="rId10" Type="http://schemas.microsoft.com/office/2007/relationships/hdphoto" Target="media/hdphoto1.wdp"/><Relationship Id="rId19" Type="http://schemas.openxmlformats.org/officeDocument/2006/relationships/image" Target="media/image8.png"/><Relationship Id="rId31" Type="http://schemas.openxmlformats.org/officeDocument/2006/relationships/image" Target="media/image17.png"/><Relationship Id="rId44" Type="http://schemas.openxmlformats.org/officeDocument/2006/relationships/footer" Target="footer3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4.png"/><Relationship Id="rId22" Type="http://schemas.openxmlformats.org/officeDocument/2006/relationships/image" Target="media/image10.png"/><Relationship Id="rId27" Type="http://schemas.openxmlformats.org/officeDocument/2006/relationships/image" Target="media/image15.png"/><Relationship Id="rId30" Type="http://schemas.microsoft.com/office/2007/relationships/hdphoto" Target="media/hdphoto6.wdp"/><Relationship Id="rId35" Type="http://schemas.openxmlformats.org/officeDocument/2006/relationships/image" Target="media/image21.png"/><Relationship Id="rId43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6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6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%20(x86)\Microsoft%20Office\Templates\1045\AdjacencyMergeLetter.dotx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F2D2082-A17D-4D41-B47E-BD6D432FA8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AdjacencyMergeLetter</Template>
  <TotalTime>0</TotalTime>
  <Pages>2</Pages>
  <Words>95</Words>
  <Characters>570</Characters>
  <Application>Microsoft Office Word</Application>
  <DocSecurity>0</DocSecurity>
  <Lines>4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Zadanie:</vt:lpstr>
    </vt:vector>
  </TitlesOfParts>
  <Company/>
  <LinksUpToDate>false</LinksUpToDate>
  <CharactersWithSpaces>664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Zadanie:</dc:title>
  <dc:subject>Liczby i cyfry. Klasa 4</dc:subject>
  <dc:creator>Ania</dc:creator>
  <cp:keywords>Cechy podzielności, NWW, NWD</cp:keywords>
  <cp:lastModifiedBy>Ania</cp:lastModifiedBy>
  <cp:revision>3</cp:revision>
  <cp:lastPrinted>2013-08-29T21:19:00Z</cp:lastPrinted>
  <dcterms:created xsi:type="dcterms:W3CDTF">2013-08-29T21:19:00Z</dcterms:created>
  <dcterms:modified xsi:type="dcterms:W3CDTF">2013-08-29T21:20:00Z</dcterms:modified>
</cp:coreProperties>
</file>